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93"/>
        <w:gridCol w:w="7824"/>
      </w:tblGrid>
      <w:tr w:rsidR="00FA68B1" w:rsidRPr="00FD0DEC" w14:paraId="4640B564" w14:textId="77777777" w:rsidTr="008779EC">
        <w:trPr>
          <w:trHeight w:val="1418"/>
          <w:jc w:val="center"/>
        </w:trPr>
        <w:tc>
          <w:tcPr>
            <w:tcW w:w="1393" w:type="dxa"/>
            <w:vAlign w:val="center"/>
          </w:tcPr>
          <w:p w14:paraId="26DFD259" w14:textId="77777777" w:rsidR="00FA68B1" w:rsidRDefault="00FA68B1" w:rsidP="00FA68B1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B7BA541" wp14:editId="117F85FC">
                  <wp:extent cx="933450" cy="1274518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666" cy="127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4" w:type="dxa"/>
            <w:vAlign w:val="center"/>
          </w:tcPr>
          <w:p w14:paraId="73956B42" w14:textId="77777777" w:rsidR="00FA68B1" w:rsidRPr="00FD0DEC" w:rsidRDefault="00FA68B1" w:rsidP="008779EC">
            <w:pPr>
              <w:ind w:left="-279"/>
              <w:jc w:val="center"/>
              <w:rPr>
                <w:lang w:val="it-IT"/>
              </w:rPr>
            </w:pPr>
            <w:r>
              <w:rPr>
                <w:noProof/>
                <w:spacing w:val="2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443C014" wp14:editId="162CAD90">
                      <wp:simplePos x="0" y="0"/>
                      <wp:positionH relativeFrom="margin">
                        <wp:posOffset>369570</wp:posOffset>
                      </wp:positionH>
                      <wp:positionV relativeFrom="margin">
                        <wp:posOffset>0</wp:posOffset>
                      </wp:positionV>
                      <wp:extent cx="2926080" cy="1371600"/>
                      <wp:effectExtent l="0" t="0" r="7620" b="0"/>
                      <wp:wrapSquare wrapText="bothSides"/>
                      <wp:docPr id="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608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004091" w14:textId="77777777" w:rsidR="00FA68B1" w:rsidRPr="00FD0DEC" w:rsidRDefault="00FA68B1" w:rsidP="00FA68B1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40"/>
                                      <w:szCs w:val="28"/>
                                      <w:lang w:val="it-IT"/>
                                    </w:rPr>
                                    <w:t>CITTA' DI PAOLA</w:t>
                                  </w:r>
                                </w:p>
                                <w:p w14:paraId="12B9DFC2" w14:textId="77777777" w:rsidR="00FA68B1" w:rsidRPr="00FD0DEC" w:rsidRDefault="00FA68B1" w:rsidP="00FA68B1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iCs/>
                                      <w:sz w:val="24"/>
                                      <w:szCs w:val="24"/>
                                      <w:lang w:val="it-IT"/>
                                    </w:rPr>
                                    <w:t>Prov. di Cosenza</w:t>
                                  </w:r>
                                </w:p>
                                <w:p w14:paraId="7FC9CA39" w14:textId="77777777" w:rsidR="00FA68B1" w:rsidRPr="00FD0DEC" w:rsidRDefault="00FA68B1" w:rsidP="00FA68B1">
                                  <w:pPr>
                                    <w:spacing w:after="0"/>
                                    <w:jc w:val="center"/>
                                    <w:rPr>
                                      <w:szCs w:val="28"/>
                                      <w:lang w:val="it-IT"/>
                                    </w:rPr>
                                  </w:pPr>
                                </w:p>
                                <w:p w14:paraId="7B5FE81C" w14:textId="77777777" w:rsidR="00FA68B1" w:rsidRPr="00FD0DEC" w:rsidRDefault="00FA68B1" w:rsidP="00FA68B1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bCs/>
                                      <w:iCs/>
                                      <w:sz w:val="18"/>
                                      <w:lang w:val="it-IT"/>
                                    </w:rPr>
                                    <w:t>SETTORE 1° - TECNICO</w:t>
                                  </w:r>
                                </w:p>
                                <w:p w14:paraId="295880AB" w14:textId="77777777" w:rsidR="00FA68B1" w:rsidRPr="00FD0DEC" w:rsidRDefault="00FA68B1" w:rsidP="00FA68B1">
                                  <w:pPr>
                                    <w:tabs>
                                      <w:tab w:val="left" w:pos="5115"/>
                                    </w:tabs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Lavori Pubblici - PNRR - Ufficio Appalti e Contratti – </w:t>
                                  </w:r>
                                </w:p>
                                <w:p w14:paraId="434CFBC2" w14:textId="77777777" w:rsidR="00FA68B1" w:rsidRPr="00FD0DEC" w:rsidRDefault="00FA68B1" w:rsidP="00FA68B1">
                                  <w:pPr>
                                    <w:spacing w:after="0"/>
                                    <w:jc w:val="center"/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</w:pPr>
                                  <w:r w:rsidRPr="00FD0DEC">
                                    <w:rPr>
                                      <w:i/>
                                      <w:sz w:val="18"/>
                                      <w:lang w:val="it-IT"/>
                                    </w:rPr>
                                    <w:t xml:space="preserve">Informatizzazione - Patrimonio - Società Partecipate </w:t>
                                  </w:r>
                                </w:p>
                                <w:p w14:paraId="7B6320EF" w14:textId="77777777" w:rsidR="00FA68B1" w:rsidRPr="006776CD" w:rsidRDefault="00FA68B1" w:rsidP="00FA68B1">
                                  <w:pPr>
                                    <w:spacing w:after="0"/>
                                    <w:jc w:val="center"/>
                                    <w:rPr>
                                      <w:b/>
                                      <w:sz w:val="14"/>
                                    </w:rPr>
                                  </w:pPr>
                                  <w:r w:rsidRPr="00FD0DEC"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  <w:t xml:space="preserve">RESPONSABILE Ing.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 xml:space="preserve">Fabio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sz w:val="18"/>
                                    </w:rPr>
                                    <w:t>Pavone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43C0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29.1pt;margin-top:0;width:230.4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" stroked="f">
                      <v:textbox>
                        <w:txbxContent>
                          <w:p w14:paraId="46004091" w14:textId="77777777" w:rsidR="00FA68B1" w:rsidRPr="00FD0DEC" w:rsidRDefault="00FA68B1" w:rsidP="00FA68B1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sz w:val="40"/>
                                <w:szCs w:val="28"/>
                                <w:lang w:val="it-IT"/>
                              </w:rPr>
                              <w:t>CITTA' DI PAOLA</w:t>
                            </w:r>
                          </w:p>
                          <w:p w14:paraId="12B9DFC2" w14:textId="77777777" w:rsidR="00FA68B1" w:rsidRPr="00FD0DEC" w:rsidRDefault="00FA68B1" w:rsidP="00FA68B1">
                            <w:pPr>
                              <w:spacing w:after="0"/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iCs/>
                                <w:sz w:val="24"/>
                                <w:szCs w:val="24"/>
                                <w:lang w:val="it-IT"/>
                              </w:rPr>
                              <w:t>Prov. di Cosenza</w:t>
                            </w:r>
                          </w:p>
                          <w:p w14:paraId="7FC9CA39" w14:textId="77777777" w:rsidR="00FA68B1" w:rsidRPr="00FD0DEC" w:rsidRDefault="00FA68B1" w:rsidP="00FA68B1">
                            <w:pPr>
                              <w:spacing w:after="0"/>
                              <w:jc w:val="center"/>
                              <w:rPr>
                                <w:szCs w:val="28"/>
                                <w:lang w:val="it-IT"/>
                              </w:rPr>
                            </w:pPr>
                          </w:p>
                          <w:p w14:paraId="7B5FE81C" w14:textId="77777777" w:rsidR="00FA68B1" w:rsidRPr="00FD0DEC" w:rsidRDefault="00FA68B1" w:rsidP="00FA68B1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b/>
                                <w:bCs/>
                                <w:iCs/>
                                <w:sz w:val="18"/>
                                <w:lang w:val="it-IT"/>
                              </w:rPr>
                              <w:t>SETTORE 1° - TECNICO</w:t>
                            </w:r>
                          </w:p>
                          <w:p w14:paraId="295880AB" w14:textId="77777777" w:rsidR="00FA68B1" w:rsidRPr="00FD0DEC" w:rsidRDefault="00FA68B1" w:rsidP="00FA68B1">
                            <w:pPr>
                              <w:tabs>
                                <w:tab w:val="left" w:pos="5115"/>
                              </w:tabs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Lavori Pubblici - PNRR - Ufficio Appalti e Contratti – </w:t>
                            </w:r>
                          </w:p>
                          <w:p w14:paraId="434CFBC2" w14:textId="77777777" w:rsidR="00FA68B1" w:rsidRPr="00FD0DEC" w:rsidRDefault="00FA68B1" w:rsidP="00FA68B1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lang w:val="it-IT"/>
                              </w:rPr>
                            </w:pPr>
                            <w:r w:rsidRPr="00FD0DEC">
                              <w:rPr>
                                <w:i/>
                                <w:sz w:val="18"/>
                                <w:lang w:val="it-IT"/>
                              </w:rPr>
                              <w:t xml:space="preserve">Informatizzazione - Patrimonio - Società Partecipate </w:t>
                            </w:r>
                          </w:p>
                          <w:p w14:paraId="7B6320EF" w14:textId="77777777" w:rsidR="00FA68B1" w:rsidRPr="006776CD" w:rsidRDefault="00FA68B1" w:rsidP="00FA68B1">
                            <w:pPr>
                              <w:spacing w:after="0"/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 w:rsidRPr="00FD0DEC">
                              <w:rPr>
                                <w:b/>
                                <w:sz w:val="18"/>
                                <w:lang w:val="it-IT"/>
                              </w:rPr>
                              <w:t xml:space="preserve">RESPONSABILE Ing. </w:t>
                            </w:r>
                            <w:r>
                              <w:rPr>
                                <w:b/>
                                <w:sz w:val="18"/>
                              </w:rPr>
                              <w:t xml:space="preserve">Fabio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Pavone</w:t>
                            </w:r>
                            <w:proofErr w:type="spellEnd"/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</w:tbl>
    <w:p w14:paraId="3C879F0E" w14:textId="77777777" w:rsidR="00DB3EC9" w:rsidRDefault="00DB3EC9"/>
    <w:p w14:paraId="39EDBEC4" w14:textId="77777777" w:rsidR="00DB3EC9" w:rsidRPr="00FA68B1" w:rsidRDefault="00FA68B1">
      <w:pPr>
        <w:jc w:val="center"/>
        <w:rPr>
          <w:lang w:val="it-IT"/>
        </w:rPr>
      </w:pPr>
      <w:r w:rsidRPr="00FA68B1">
        <w:rPr>
          <w:b/>
          <w:sz w:val="28"/>
          <w:lang w:val="it-IT"/>
        </w:rPr>
        <w:t>ALLEGATO A7 – DICHIARAZIONE REQUISITI TECNICO-ORGANIZZATIVI</w:t>
      </w:r>
    </w:p>
    <w:p w14:paraId="70BC4782" w14:textId="77777777" w:rsidR="00DB3EC9" w:rsidRPr="00FA68B1" w:rsidRDefault="00FA68B1">
      <w:pPr>
        <w:jc w:val="both"/>
        <w:rPr>
          <w:lang w:val="it-IT"/>
        </w:rPr>
      </w:pPr>
      <w:r w:rsidRPr="00FA68B1">
        <w:rPr>
          <w:b/>
          <w:lang w:val="it-IT"/>
        </w:rPr>
        <w:t xml:space="preserve">OGGETTO: </w:t>
      </w:r>
      <w:r w:rsidRPr="00FA68B1">
        <w:rPr>
          <w:lang w:val="it-IT"/>
        </w:rPr>
        <w:t xml:space="preserve">Procedura aperta telematica per </w:t>
      </w:r>
      <w:r w:rsidRPr="00FA68B1">
        <w:rPr>
          <w:lang w:val="it-IT"/>
        </w:rPr>
        <w:t>l’affidamento del servizio di ristorazione scolastica delle scuole dell’infanzia, primarie e secondarie di primo grado del Comune di Paola – anni scolastici 2026/2027 e 2027/2028, con opzione di proroga per un ulteriore anno scolastico.</w:t>
      </w:r>
    </w:p>
    <w:p w14:paraId="02102C0F" w14:textId="77777777" w:rsidR="00DB3EC9" w:rsidRDefault="00FA68B1">
      <w:r>
        <w:rPr>
          <w:b/>
        </w:rPr>
        <w:t xml:space="preserve">CIG: </w:t>
      </w:r>
      <w:r>
        <w:t>______________</w:t>
      </w:r>
      <w:r>
        <w:t xml:space="preserve">____________    </w:t>
      </w:r>
      <w:r>
        <w:rPr>
          <w:b/>
        </w:rPr>
        <w:t xml:space="preserve">CPV: </w:t>
      </w:r>
      <w:r>
        <w:t>55524000-9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DB3EC9" w14:paraId="3186C545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6E93B" w14:textId="77777777" w:rsidR="00DB3EC9" w:rsidRDefault="00FA68B1">
            <w:r>
              <w:rPr>
                <w:b/>
                <w:sz w:val="21"/>
              </w:rPr>
              <w:t>Operatore economico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559B" w14:textId="77777777" w:rsidR="00DB3EC9" w:rsidRDefault="00FA68B1">
            <w:r>
              <w:rPr>
                <w:sz w:val="21"/>
              </w:rPr>
              <w:t>____________________________________________</w:t>
            </w:r>
          </w:p>
        </w:tc>
      </w:tr>
      <w:tr w:rsidR="00DB3EC9" w14:paraId="582B83C6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B71E" w14:textId="77777777" w:rsidR="00DB3EC9" w:rsidRDefault="00FA68B1">
            <w:r>
              <w:rPr>
                <w:b/>
                <w:sz w:val="21"/>
              </w:rPr>
              <w:t>C.F. / P.IVA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C594" w14:textId="77777777" w:rsidR="00DB3EC9" w:rsidRDefault="00FA68B1">
            <w:r>
              <w:rPr>
                <w:sz w:val="21"/>
              </w:rPr>
              <w:t>____________________________________________</w:t>
            </w:r>
          </w:p>
        </w:tc>
      </w:tr>
    </w:tbl>
    <w:p w14:paraId="186B27F0" w14:textId="77777777" w:rsidR="00DB3EC9" w:rsidRDefault="00FA68B1">
      <w:pPr>
        <w:pStyle w:val="Titolo1"/>
      </w:pPr>
      <w:r>
        <w:t>CENTRO DI COTTURA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929"/>
        <w:gridCol w:w="4929"/>
      </w:tblGrid>
      <w:tr w:rsidR="00DB3EC9" w14:paraId="5C8861A9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CFF8" w14:textId="77777777" w:rsidR="00DB3EC9" w:rsidRDefault="00FA68B1">
            <w:r>
              <w:rPr>
                <w:b/>
                <w:sz w:val="21"/>
              </w:rPr>
              <w:t>Denominazione / titolare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23643" w14:textId="77777777" w:rsidR="00DB3EC9" w:rsidRDefault="00FA68B1">
            <w:r>
              <w:rPr>
                <w:sz w:val="21"/>
              </w:rPr>
              <w:t>____________________________________________</w:t>
            </w:r>
          </w:p>
        </w:tc>
      </w:tr>
      <w:tr w:rsidR="00DB3EC9" w14:paraId="2715BE93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76882" w14:textId="77777777" w:rsidR="00DB3EC9" w:rsidRDefault="00FA68B1">
            <w:r>
              <w:rPr>
                <w:b/>
                <w:sz w:val="21"/>
              </w:rPr>
              <w:t>Indirizzo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3471" w14:textId="77777777" w:rsidR="00DB3EC9" w:rsidRDefault="00FA68B1">
            <w:r>
              <w:rPr>
                <w:sz w:val="21"/>
              </w:rPr>
              <w:t>____________________________________________</w:t>
            </w:r>
          </w:p>
        </w:tc>
      </w:tr>
      <w:tr w:rsidR="00DB3EC9" w14:paraId="42F1ABE8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CD9FC" w14:textId="77777777" w:rsidR="00DB3EC9" w:rsidRDefault="00FA68B1">
            <w:r>
              <w:rPr>
                <w:b/>
                <w:sz w:val="21"/>
              </w:rPr>
              <w:t>Titolo di disponibilità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33E17" w14:textId="77777777" w:rsidR="00DB3EC9" w:rsidRDefault="00FA68B1">
            <w:r>
              <w:rPr>
                <w:sz w:val="21"/>
              </w:rPr>
              <w:t>proprietà / locazione / comodato / altro: __________________</w:t>
            </w:r>
          </w:p>
        </w:tc>
      </w:tr>
      <w:tr w:rsidR="00DB3EC9" w14:paraId="12FF4EF7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BBEC" w14:textId="77777777" w:rsidR="00DB3EC9" w:rsidRDefault="00FA68B1">
            <w:r>
              <w:rPr>
                <w:b/>
                <w:sz w:val="21"/>
              </w:rPr>
              <w:t>Potenzialità produttiva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22201" w14:textId="77777777" w:rsidR="00DB3EC9" w:rsidRDefault="00FA68B1">
            <w:r>
              <w:rPr>
                <w:sz w:val="21"/>
              </w:rPr>
              <w:t>____________ pasti/giorno (minimo richiesto: 1.000)</w:t>
            </w:r>
          </w:p>
        </w:tc>
      </w:tr>
      <w:tr w:rsidR="00DB3EC9" w14:paraId="0DC7A034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21F6" w14:textId="77777777" w:rsidR="00DB3EC9" w:rsidRPr="00FA68B1" w:rsidRDefault="00FA68B1">
            <w:pPr>
              <w:rPr>
                <w:lang w:val="it-IT"/>
              </w:rPr>
            </w:pPr>
            <w:r w:rsidRPr="00FA68B1">
              <w:rPr>
                <w:b/>
                <w:sz w:val="21"/>
                <w:lang w:val="it-IT"/>
              </w:rPr>
              <w:t>Distanza dalla sede del Comune di Pao</w:t>
            </w:r>
            <w:r w:rsidRPr="00FA68B1">
              <w:rPr>
                <w:b/>
                <w:sz w:val="21"/>
                <w:lang w:val="it-IT"/>
              </w:rPr>
              <w:t>la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4B819" w14:textId="77777777" w:rsidR="00DB3EC9" w:rsidRDefault="00FA68B1">
            <w:r>
              <w:rPr>
                <w:sz w:val="21"/>
              </w:rPr>
              <w:t>____________ km</w:t>
            </w:r>
          </w:p>
        </w:tc>
      </w:tr>
      <w:tr w:rsidR="00DB3EC9" w14:paraId="0B7553F1" w14:textId="77777777">
        <w:trPr>
          <w:jc w:val="center"/>
        </w:trPr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9ADF4" w14:textId="77777777" w:rsidR="00DB3EC9" w:rsidRDefault="00FA68B1">
            <w:r>
              <w:rPr>
                <w:b/>
                <w:sz w:val="21"/>
              </w:rPr>
              <w:t>Estremi autorizzazioni sanitarie/amministrative</w:t>
            </w:r>
          </w:p>
        </w:tc>
        <w:tc>
          <w:tcPr>
            <w:tcW w:w="492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332EC" w14:textId="77777777" w:rsidR="00DB3EC9" w:rsidRDefault="00FA68B1">
            <w:r>
              <w:rPr>
                <w:sz w:val="21"/>
              </w:rPr>
              <w:t>____________________________________________</w:t>
            </w:r>
          </w:p>
        </w:tc>
      </w:tr>
    </w:tbl>
    <w:p w14:paraId="2F21ED9D" w14:textId="77777777" w:rsidR="00DB3EC9" w:rsidRDefault="00FA68B1">
      <w:pPr>
        <w:pStyle w:val="Titolo1"/>
      </w:pPr>
      <w:r>
        <w:t>SISTEMA QUALITÀ E PROFESSIONALITÀ</w:t>
      </w:r>
    </w:p>
    <w:p w14:paraId="43A56831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☐</w:t>
      </w:r>
      <w:r w:rsidRPr="00FA68B1">
        <w:rPr>
          <w:lang w:val="it-IT"/>
        </w:rPr>
        <w:t xml:space="preserve"> dotazione di sistema di autocontrollo HACCP conforme alla normativa vigente;</w:t>
      </w:r>
    </w:p>
    <w:p w14:paraId="3B9AF691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☐</w:t>
      </w:r>
      <w:r w:rsidRPr="00FA68B1">
        <w:rPr>
          <w:lang w:val="it-IT"/>
        </w:rPr>
        <w:t xml:space="preserve"> presenza di struttura azien</w:t>
      </w:r>
      <w:r w:rsidRPr="00FA68B1">
        <w:rPr>
          <w:lang w:val="it-IT"/>
        </w:rPr>
        <w:t>dale incaricata dei controlli qualità e delle analisi chimiche/microbiologiche;</w:t>
      </w:r>
    </w:p>
    <w:p w14:paraId="42F1FF8D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☐</w:t>
      </w:r>
      <w:r w:rsidRPr="00FA68B1">
        <w:rPr>
          <w:lang w:val="it-IT"/>
        </w:rPr>
        <w:t xml:space="preserve"> presenza nell’organigramma di tecnologo alimentare e/o dietista, secondo quanto richiesto dal disciplinare;</w:t>
      </w:r>
    </w:p>
    <w:p w14:paraId="58E5AD1F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☐</w:t>
      </w:r>
      <w:r w:rsidRPr="00FA68B1">
        <w:rPr>
          <w:lang w:val="it-IT"/>
        </w:rPr>
        <w:t xml:space="preserve"> disponibilità di mezzi e contenitori idonei per il trasporto dei</w:t>
      </w:r>
      <w:r w:rsidRPr="00FA68B1">
        <w:rPr>
          <w:lang w:val="it-IT"/>
        </w:rPr>
        <w:t xml:space="preserve"> pasti nel rispetto delle temperature e dei tempi contrattuali;</w:t>
      </w:r>
    </w:p>
    <w:p w14:paraId="7E2F637D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☐</w:t>
      </w:r>
      <w:r w:rsidRPr="00FA68B1">
        <w:rPr>
          <w:lang w:val="it-IT"/>
        </w:rPr>
        <w:t xml:space="preserve"> capacità di gestione delle diete speciali e degli allergeni secondo le Linee guida ASP Cosenza.</w:t>
      </w:r>
    </w:p>
    <w:p w14:paraId="7B089B75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Allegare, ove richiesto, titoli di disponibilità, autorizzazioni, planimetria, dichiarazione d</w:t>
      </w:r>
      <w:r w:rsidRPr="00FA68B1">
        <w:rPr>
          <w:lang w:val="it-IT"/>
        </w:rPr>
        <w:t>i potenzialità produttiva e documentazione comprovante distanza/tempo di percorrenza.</w:t>
      </w:r>
    </w:p>
    <w:p w14:paraId="1440CAD2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Luogo e data: __________________________</w:t>
      </w:r>
    </w:p>
    <w:p w14:paraId="14B1A2BF" w14:textId="77777777" w:rsidR="00DB3EC9" w:rsidRPr="00FA68B1" w:rsidRDefault="00FA68B1">
      <w:pPr>
        <w:rPr>
          <w:lang w:val="it-IT"/>
        </w:rPr>
      </w:pPr>
      <w:r w:rsidRPr="00FA68B1">
        <w:rPr>
          <w:lang w:val="it-IT"/>
        </w:rPr>
        <w:t>Firma digitale del legale rappresentante/procuratore</w:t>
      </w:r>
    </w:p>
    <w:p w14:paraId="7DBD45A9" w14:textId="77777777" w:rsidR="00DB3EC9" w:rsidRPr="00FA68B1" w:rsidRDefault="00FA68B1">
      <w:pPr>
        <w:jc w:val="center"/>
        <w:rPr>
          <w:lang w:val="it-IT"/>
        </w:rPr>
      </w:pPr>
      <w:r w:rsidRPr="00FA68B1">
        <w:rPr>
          <w:i/>
          <w:sz w:val="18"/>
          <w:lang w:val="it-IT"/>
        </w:rPr>
        <w:t xml:space="preserve">Documento da sottoscrivere digitalmente e caricare sulla </w:t>
      </w:r>
      <w:r w:rsidRPr="00FA68B1">
        <w:rPr>
          <w:i/>
          <w:sz w:val="18"/>
          <w:lang w:val="it-IT"/>
        </w:rPr>
        <w:t>piattaforma Net4Market, ove richiesto.</w:t>
      </w:r>
    </w:p>
    <w:sectPr w:rsidR="00DB3EC9" w:rsidRPr="00FA68B1" w:rsidSect="00034616">
      <w:pgSz w:w="12240" w:h="15840"/>
      <w:pgMar w:top="850" w:right="1134" w:bottom="85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DB3EC9"/>
    <w:rsid w:val="00FA68B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2FBB27"/>
  <w14:defaultImageDpi w14:val="300"/>
  <w15:docId w15:val="{46DA759C-0777-4006-A5CE-5B4FBF419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pPr>
      <w:spacing w:after="60"/>
    </w:pPr>
    <w:rPr>
      <w:rFonts w:ascii="Garamond" w:hAnsi="Garamond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16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Ufficio Tecnico</cp:lastModifiedBy>
  <cp:revision>2</cp:revision>
  <dcterms:created xsi:type="dcterms:W3CDTF">2013-12-23T23:15:00Z</dcterms:created>
  <dcterms:modified xsi:type="dcterms:W3CDTF">2026-08-12T08:43:00Z</dcterms:modified>
  <cp:category/>
</cp:coreProperties>
</file>