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93"/>
        <w:gridCol w:w="7824"/>
      </w:tblGrid>
      <w:tr w:rsidR="007F25B0" w:rsidRPr="00FD0DEC" w14:paraId="570F0E13" w14:textId="77777777" w:rsidTr="00EF4229">
        <w:trPr>
          <w:trHeight w:val="1418"/>
          <w:jc w:val="center"/>
        </w:trPr>
        <w:tc>
          <w:tcPr>
            <w:tcW w:w="1393" w:type="dxa"/>
            <w:vAlign w:val="center"/>
          </w:tcPr>
          <w:p w14:paraId="006F77B7" w14:textId="77777777" w:rsidR="007F25B0" w:rsidRDefault="007F25B0" w:rsidP="00EF4229">
            <w:r>
              <w:rPr>
                <w:noProof/>
              </w:rPr>
              <w:drawing>
                <wp:inline distT="0" distB="0" distL="0" distR="0" wp14:anchorId="779BD819" wp14:editId="30BE382F">
                  <wp:extent cx="933450" cy="1274518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jpe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5666" cy="1277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24" w:type="dxa"/>
            <w:vAlign w:val="center"/>
          </w:tcPr>
          <w:p w14:paraId="4F504FB7" w14:textId="77777777" w:rsidR="007F25B0" w:rsidRPr="00FD0DEC" w:rsidRDefault="007F25B0" w:rsidP="00EF4229">
            <w:pPr>
              <w:ind w:left="-279"/>
              <w:jc w:val="center"/>
              <w:rPr>
                <w:lang w:val="it-IT"/>
              </w:rPr>
            </w:pPr>
            <w:r>
              <w:rPr>
                <w:noProof/>
                <w:spacing w:val="2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7E3BB8" wp14:editId="61C5B0BF">
                      <wp:simplePos x="0" y="0"/>
                      <wp:positionH relativeFrom="margin">
                        <wp:posOffset>369570</wp:posOffset>
                      </wp:positionH>
                      <wp:positionV relativeFrom="margin">
                        <wp:posOffset>0</wp:posOffset>
                      </wp:positionV>
                      <wp:extent cx="2926080" cy="1371600"/>
                      <wp:effectExtent l="0" t="0" r="7620" b="0"/>
                      <wp:wrapSquare wrapText="bothSides"/>
                      <wp:docPr id="5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26080" cy="1371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D8377D" w14:textId="77777777" w:rsidR="007F25B0" w:rsidRPr="00FD0DEC" w:rsidRDefault="007F25B0" w:rsidP="007F25B0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  <w:sz w:val="40"/>
                                      <w:szCs w:val="28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b/>
                                      <w:sz w:val="40"/>
                                      <w:szCs w:val="28"/>
                                      <w:lang w:val="it-IT"/>
                                    </w:rPr>
                                    <w:t>CITTA' DI PAOLA</w:t>
                                  </w:r>
                                </w:p>
                                <w:p w14:paraId="0DD5BFC2" w14:textId="77777777" w:rsidR="007F25B0" w:rsidRPr="00FD0DEC" w:rsidRDefault="007F25B0" w:rsidP="007F25B0">
                                  <w:pPr>
                                    <w:spacing w:after="0"/>
                                    <w:jc w:val="center"/>
                                    <w:rPr>
                                      <w:i/>
                                      <w:iCs/>
                                      <w:sz w:val="24"/>
                                      <w:szCs w:val="24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i/>
                                      <w:iCs/>
                                      <w:sz w:val="24"/>
                                      <w:szCs w:val="24"/>
                                      <w:lang w:val="it-IT"/>
                                    </w:rPr>
                                    <w:t>Prov. di Cosenza</w:t>
                                  </w:r>
                                </w:p>
                                <w:p w14:paraId="5C2A2701" w14:textId="77777777" w:rsidR="007F25B0" w:rsidRPr="00FD0DEC" w:rsidRDefault="007F25B0" w:rsidP="007F25B0">
                                  <w:pPr>
                                    <w:spacing w:after="0"/>
                                    <w:jc w:val="center"/>
                                    <w:rPr>
                                      <w:szCs w:val="28"/>
                                      <w:lang w:val="it-IT"/>
                                    </w:rPr>
                                  </w:pPr>
                                </w:p>
                                <w:p w14:paraId="58272DAC" w14:textId="77777777" w:rsidR="007F25B0" w:rsidRPr="00FD0DEC" w:rsidRDefault="007F25B0" w:rsidP="007F25B0">
                                  <w:pPr>
                                    <w:tabs>
                                      <w:tab w:val="left" w:pos="5115"/>
                                    </w:tabs>
                                    <w:spacing w:after="0"/>
                                    <w:jc w:val="center"/>
                                    <w:rPr>
                                      <w:b/>
                                      <w:bCs/>
                                      <w:iCs/>
                                      <w:sz w:val="18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b/>
                                      <w:bCs/>
                                      <w:iCs/>
                                      <w:sz w:val="18"/>
                                      <w:lang w:val="it-IT"/>
                                    </w:rPr>
                                    <w:t>SETTORE 1° - TECNICO</w:t>
                                  </w:r>
                                </w:p>
                                <w:p w14:paraId="7210174B" w14:textId="77777777" w:rsidR="007F25B0" w:rsidRPr="00FD0DEC" w:rsidRDefault="007F25B0" w:rsidP="007F25B0">
                                  <w:pPr>
                                    <w:tabs>
                                      <w:tab w:val="left" w:pos="5115"/>
                                    </w:tabs>
                                    <w:spacing w:after="0"/>
                                    <w:jc w:val="center"/>
                                    <w:rPr>
                                      <w:i/>
                                      <w:sz w:val="18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i/>
                                      <w:sz w:val="18"/>
                                      <w:lang w:val="it-IT"/>
                                    </w:rPr>
                                    <w:t xml:space="preserve">Lavori Pubblici - PNRR - Ufficio Appalti e Contratti – </w:t>
                                  </w:r>
                                </w:p>
                                <w:p w14:paraId="6E5A8317" w14:textId="77777777" w:rsidR="007F25B0" w:rsidRPr="00FD0DEC" w:rsidRDefault="007F25B0" w:rsidP="007F25B0">
                                  <w:pPr>
                                    <w:spacing w:after="0"/>
                                    <w:jc w:val="center"/>
                                    <w:rPr>
                                      <w:i/>
                                      <w:sz w:val="18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i/>
                                      <w:sz w:val="18"/>
                                      <w:lang w:val="it-IT"/>
                                    </w:rPr>
                                    <w:t xml:space="preserve">Informatizzazione - Patrimonio - Società Partecipate </w:t>
                                  </w:r>
                                </w:p>
                                <w:p w14:paraId="21640A76" w14:textId="77777777" w:rsidR="007F25B0" w:rsidRPr="006776CD" w:rsidRDefault="007F25B0" w:rsidP="007F25B0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  <w:sz w:val="14"/>
                                    </w:rPr>
                                  </w:pPr>
                                  <w:r w:rsidRPr="00FD0DEC">
                                    <w:rPr>
                                      <w:b/>
                                      <w:sz w:val="18"/>
                                      <w:lang w:val="it-IT"/>
                                    </w:rPr>
                                    <w:t xml:space="preserve">RESPONSABILE Ing.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 xml:space="preserve">Fabio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Pavone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7E3BB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left:0;text-align:left;margin-left:29.1pt;margin-top:0;width:230.4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" stroked="f">
                      <v:textbox>
                        <w:txbxContent>
                          <w:p w14:paraId="7CD8377D" w14:textId="77777777" w:rsidR="007F25B0" w:rsidRPr="00FD0DEC" w:rsidRDefault="007F25B0" w:rsidP="007F25B0">
                            <w:pPr>
                              <w:spacing w:after="0"/>
                              <w:jc w:val="center"/>
                              <w:rPr>
                                <w:b/>
                                <w:sz w:val="40"/>
                                <w:szCs w:val="28"/>
                                <w:lang w:val="it-IT"/>
                              </w:rPr>
                            </w:pPr>
                            <w:r w:rsidRPr="00FD0DEC">
                              <w:rPr>
                                <w:b/>
                                <w:sz w:val="40"/>
                                <w:szCs w:val="28"/>
                                <w:lang w:val="it-IT"/>
                              </w:rPr>
                              <w:t>CITTA' DI PAOLA</w:t>
                            </w:r>
                          </w:p>
                          <w:p w14:paraId="0DD5BFC2" w14:textId="77777777" w:rsidR="007F25B0" w:rsidRPr="00FD0DEC" w:rsidRDefault="007F25B0" w:rsidP="007F25B0">
                            <w:pPr>
                              <w:spacing w:after="0"/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FD0DEC">
                              <w:rPr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  <w:t>Prov. di Cosenza</w:t>
                            </w:r>
                          </w:p>
                          <w:p w14:paraId="5C2A2701" w14:textId="77777777" w:rsidR="007F25B0" w:rsidRPr="00FD0DEC" w:rsidRDefault="007F25B0" w:rsidP="007F25B0">
                            <w:pPr>
                              <w:spacing w:after="0"/>
                              <w:jc w:val="center"/>
                              <w:rPr>
                                <w:szCs w:val="28"/>
                                <w:lang w:val="it-IT"/>
                              </w:rPr>
                            </w:pPr>
                          </w:p>
                          <w:p w14:paraId="58272DAC" w14:textId="77777777" w:rsidR="007F25B0" w:rsidRPr="00FD0DEC" w:rsidRDefault="007F25B0" w:rsidP="007F25B0">
                            <w:pPr>
                              <w:tabs>
                                <w:tab w:val="left" w:pos="5115"/>
                              </w:tabs>
                              <w:spacing w:after="0"/>
                              <w:jc w:val="center"/>
                              <w:rPr>
                                <w:b/>
                                <w:bCs/>
                                <w:iCs/>
                                <w:sz w:val="18"/>
                                <w:lang w:val="it-IT"/>
                              </w:rPr>
                            </w:pPr>
                            <w:r w:rsidRPr="00FD0DEC">
                              <w:rPr>
                                <w:b/>
                                <w:bCs/>
                                <w:iCs/>
                                <w:sz w:val="18"/>
                                <w:lang w:val="it-IT"/>
                              </w:rPr>
                              <w:t>SETTORE 1° - TECNICO</w:t>
                            </w:r>
                          </w:p>
                          <w:p w14:paraId="7210174B" w14:textId="77777777" w:rsidR="007F25B0" w:rsidRPr="00FD0DEC" w:rsidRDefault="007F25B0" w:rsidP="007F25B0">
                            <w:pPr>
                              <w:tabs>
                                <w:tab w:val="left" w:pos="5115"/>
                              </w:tabs>
                              <w:spacing w:after="0"/>
                              <w:jc w:val="center"/>
                              <w:rPr>
                                <w:i/>
                                <w:sz w:val="18"/>
                                <w:lang w:val="it-IT"/>
                              </w:rPr>
                            </w:pPr>
                            <w:r w:rsidRPr="00FD0DEC">
                              <w:rPr>
                                <w:i/>
                                <w:sz w:val="18"/>
                                <w:lang w:val="it-IT"/>
                              </w:rPr>
                              <w:t xml:space="preserve">Lavori Pubblici - PNRR - Ufficio Appalti e Contratti – </w:t>
                            </w:r>
                          </w:p>
                          <w:p w14:paraId="6E5A8317" w14:textId="77777777" w:rsidR="007F25B0" w:rsidRPr="00FD0DEC" w:rsidRDefault="007F25B0" w:rsidP="007F25B0">
                            <w:pPr>
                              <w:spacing w:after="0"/>
                              <w:jc w:val="center"/>
                              <w:rPr>
                                <w:i/>
                                <w:sz w:val="18"/>
                                <w:lang w:val="it-IT"/>
                              </w:rPr>
                            </w:pPr>
                            <w:r w:rsidRPr="00FD0DEC">
                              <w:rPr>
                                <w:i/>
                                <w:sz w:val="18"/>
                                <w:lang w:val="it-IT"/>
                              </w:rPr>
                              <w:t xml:space="preserve">Informatizzazione - Patrimonio - Società Partecipate </w:t>
                            </w:r>
                          </w:p>
                          <w:p w14:paraId="21640A76" w14:textId="77777777" w:rsidR="007F25B0" w:rsidRPr="006776CD" w:rsidRDefault="007F25B0" w:rsidP="007F25B0">
                            <w:pPr>
                              <w:spacing w:after="0"/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 w:rsidRPr="00FD0DEC">
                              <w:rPr>
                                <w:b/>
                                <w:sz w:val="18"/>
                                <w:lang w:val="it-IT"/>
                              </w:rPr>
                              <w:t xml:space="preserve">RESPONSABILE Ing. </w:t>
                            </w:r>
                            <w:r>
                              <w:rPr>
                                <w:b/>
                                <w:sz w:val="18"/>
                              </w:rPr>
                              <w:t xml:space="preserve">Fabio </w:t>
                            </w: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Pavone</w:t>
                            </w:r>
                            <w:proofErr w:type="spellEnd"/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</w:p>
        </w:tc>
      </w:tr>
    </w:tbl>
    <w:p w14:paraId="46810BD8" w14:textId="77777777" w:rsidR="007902E7" w:rsidRDefault="007902E7"/>
    <w:p w14:paraId="5FB02540" w14:textId="77777777" w:rsidR="007902E7" w:rsidRPr="007F25B0" w:rsidRDefault="007F25B0">
      <w:pPr>
        <w:jc w:val="center"/>
        <w:rPr>
          <w:lang w:val="it-IT"/>
        </w:rPr>
      </w:pPr>
      <w:r w:rsidRPr="007F25B0">
        <w:rPr>
          <w:b/>
          <w:sz w:val="28"/>
          <w:lang w:val="it-IT"/>
        </w:rPr>
        <w:t>ALLEGATO A3 – MODELLO DI OFFERTA ECONOMICA</w:t>
      </w:r>
    </w:p>
    <w:p w14:paraId="0391E28B" w14:textId="77777777" w:rsidR="007902E7" w:rsidRPr="007F25B0" w:rsidRDefault="007F25B0">
      <w:pPr>
        <w:jc w:val="both"/>
        <w:rPr>
          <w:lang w:val="it-IT"/>
        </w:rPr>
      </w:pPr>
      <w:r w:rsidRPr="007F25B0">
        <w:rPr>
          <w:b/>
          <w:lang w:val="it-IT"/>
        </w:rPr>
        <w:t xml:space="preserve">OGGETTO: </w:t>
      </w:r>
      <w:r w:rsidRPr="007F25B0">
        <w:rPr>
          <w:lang w:val="it-IT"/>
        </w:rPr>
        <w:t xml:space="preserve">Procedura aperta telematica per l’affidamento del servizio di </w:t>
      </w:r>
      <w:r w:rsidRPr="007F25B0">
        <w:rPr>
          <w:lang w:val="it-IT"/>
        </w:rPr>
        <w:t>ristorazione scolastica delle scuole dell’infanzia, primarie e secondarie di primo grado del Comune di Paola – anni scolastici 2026/2027 e 2027/2028, con opzione di proroga per un ulteriore anno scolastico.</w:t>
      </w:r>
    </w:p>
    <w:p w14:paraId="0EAC9D41" w14:textId="77777777" w:rsidR="007902E7" w:rsidRDefault="007F25B0">
      <w:r>
        <w:rPr>
          <w:b/>
        </w:rPr>
        <w:t xml:space="preserve">CIG: </w:t>
      </w:r>
      <w:r>
        <w:t xml:space="preserve">__________________________    </w:t>
      </w:r>
      <w:r>
        <w:rPr>
          <w:b/>
        </w:rPr>
        <w:t xml:space="preserve">CPV: </w:t>
      </w:r>
      <w:r>
        <w:t>55524000-</w:t>
      </w:r>
      <w:r>
        <w:t>9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929"/>
        <w:gridCol w:w="4929"/>
      </w:tblGrid>
      <w:tr w:rsidR="007902E7" w14:paraId="5A8A30B0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98748" w14:textId="77777777" w:rsidR="007902E7" w:rsidRDefault="007F25B0">
            <w:r>
              <w:rPr>
                <w:b/>
                <w:sz w:val="21"/>
              </w:rPr>
              <w:t>Operatore economico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77F44" w14:textId="77777777" w:rsidR="007902E7" w:rsidRDefault="007F25B0">
            <w:r>
              <w:rPr>
                <w:sz w:val="21"/>
              </w:rPr>
              <w:t>____________________________________________</w:t>
            </w:r>
          </w:p>
        </w:tc>
      </w:tr>
      <w:tr w:rsidR="007902E7" w14:paraId="268ADFD6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AB9BE" w14:textId="77777777" w:rsidR="007902E7" w:rsidRDefault="007F25B0">
            <w:r>
              <w:rPr>
                <w:b/>
                <w:sz w:val="21"/>
              </w:rPr>
              <w:t>C.F. / P.IVA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44D6B" w14:textId="77777777" w:rsidR="007902E7" w:rsidRDefault="007F25B0">
            <w:r>
              <w:rPr>
                <w:sz w:val="21"/>
              </w:rPr>
              <w:t>____________________________________________</w:t>
            </w:r>
          </w:p>
        </w:tc>
      </w:tr>
      <w:tr w:rsidR="007902E7" w14:paraId="2561EDBE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9D6AE" w14:textId="77777777" w:rsidR="007902E7" w:rsidRDefault="007F25B0">
            <w:r>
              <w:rPr>
                <w:b/>
                <w:sz w:val="21"/>
              </w:rPr>
              <w:t>Sede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DA50E" w14:textId="77777777" w:rsidR="007902E7" w:rsidRDefault="007F25B0">
            <w:r>
              <w:rPr>
                <w:sz w:val="21"/>
              </w:rPr>
              <w:t>____________________________________________</w:t>
            </w:r>
          </w:p>
        </w:tc>
      </w:tr>
      <w:tr w:rsidR="007902E7" w14:paraId="338BE1CB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A5BD4" w14:textId="77777777" w:rsidR="007902E7" w:rsidRDefault="007F25B0">
            <w:r>
              <w:rPr>
                <w:b/>
                <w:sz w:val="21"/>
              </w:rPr>
              <w:t>Legale rappresentante / procuratore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1AAA3" w14:textId="77777777" w:rsidR="007902E7" w:rsidRDefault="007F25B0">
            <w:r>
              <w:rPr>
                <w:sz w:val="21"/>
              </w:rPr>
              <w:t>____________________________________________</w:t>
            </w:r>
          </w:p>
        </w:tc>
      </w:tr>
    </w:tbl>
    <w:p w14:paraId="1861F387" w14:textId="77777777" w:rsidR="007902E7" w:rsidRPr="007F25B0" w:rsidRDefault="007F25B0">
      <w:pPr>
        <w:jc w:val="both"/>
        <w:rPr>
          <w:lang w:val="it-IT"/>
        </w:rPr>
      </w:pPr>
      <w:r w:rsidRPr="007F25B0">
        <w:rPr>
          <w:lang w:val="it-IT"/>
        </w:rPr>
        <w:t>Il concorrente, con riferimento alla procedura in oggetto, formula la seguente offerta economica: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465"/>
        <w:gridCol w:w="2465"/>
        <w:gridCol w:w="2465"/>
        <w:gridCol w:w="2465"/>
      </w:tblGrid>
      <w:tr w:rsidR="007902E7" w14:paraId="6B6135DC" w14:textId="77777777">
        <w:trPr>
          <w:jc w:val="center"/>
        </w:trPr>
        <w:tc>
          <w:tcPr>
            <w:tcW w:w="2465" w:type="dxa"/>
            <w:shd w:val="clear" w:color="auto" w:fill="D9EAF7"/>
          </w:tcPr>
          <w:p w14:paraId="00C8402A" w14:textId="77777777" w:rsidR="007902E7" w:rsidRDefault="007F25B0">
            <w:pPr>
              <w:jc w:val="center"/>
            </w:pPr>
            <w:r>
              <w:rPr>
                <w:b/>
              </w:rPr>
              <w:t>Voce</w:t>
            </w:r>
          </w:p>
        </w:tc>
        <w:tc>
          <w:tcPr>
            <w:tcW w:w="2465" w:type="dxa"/>
            <w:shd w:val="clear" w:color="auto" w:fill="D9EAF7"/>
          </w:tcPr>
          <w:p w14:paraId="1D522EA0" w14:textId="77777777" w:rsidR="007902E7" w:rsidRDefault="007F25B0">
            <w:pPr>
              <w:jc w:val="center"/>
            </w:pPr>
            <w:r>
              <w:rPr>
                <w:b/>
              </w:rPr>
              <w:t>Importo unitario / valore</w:t>
            </w:r>
          </w:p>
        </w:tc>
        <w:tc>
          <w:tcPr>
            <w:tcW w:w="2465" w:type="dxa"/>
            <w:shd w:val="clear" w:color="auto" w:fill="D9EAF7"/>
          </w:tcPr>
          <w:p w14:paraId="74D37FC6" w14:textId="77777777" w:rsidR="007902E7" w:rsidRDefault="007F25B0">
            <w:pPr>
              <w:jc w:val="center"/>
            </w:pPr>
            <w:r>
              <w:rPr>
                <w:b/>
              </w:rPr>
              <w:t>Regime</w:t>
            </w:r>
          </w:p>
        </w:tc>
        <w:tc>
          <w:tcPr>
            <w:tcW w:w="2465" w:type="dxa"/>
            <w:shd w:val="clear" w:color="auto" w:fill="D9EAF7"/>
          </w:tcPr>
          <w:p w14:paraId="70D9B77D" w14:textId="77777777" w:rsidR="007902E7" w:rsidRDefault="007F25B0">
            <w:pPr>
              <w:jc w:val="center"/>
            </w:pPr>
            <w:r>
              <w:rPr>
                <w:b/>
              </w:rPr>
              <w:t>Offerta</w:t>
            </w:r>
          </w:p>
        </w:tc>
      </w:tr>
      <w:tr w:rsidR="007902E7" w14:paraId="5C1B5ADC" w14:textId="77777777">
        <w:trPr>
          <w:jc w:val="center"/>
        </w:trPr>
        <w:tc>
          <w:tcPr>
            <w:tcW w:w="2465" w:type="dxa"/>
          </w:tcPr>
          <w:p w14:paraId="0B5C3814" w14:textId="77777777" w:rsidR="007902E7" w:rsidRPr="007F25B0" w:rsidRDefault="007F25B0">
            <w:pPr>
              <w:rPr>
                <w:lang w:val="it-IT"/>
              </w:rPr>
            </w:pPr>
            <w:r w:rsidRPr="007F25B0">
              <w:rPr>
                <w:sz w:val="20"/>
                <w:lang w:val="it-IT"/>
              </w:rPr>
              <w:t>Quota prezzo unitario a pasto soggetta a ribasso</w:t>
            </w:r>
          </w:p>
        </w:tc>
        <w:tc>
          <w:tcPr>
            <w:tcW w:w="2465" w:type="dxa"/>
          </w:tcPr>
          <w:p w14:paraId="6BE0142E" w14:textId="77777777" w:rsidR="007902E7" w:rsidRDefault="007F25B0">
            <w:r>
              <w:rPr>
                <w:sz w:val="20"/>
              </w:rPr>
              <w:t>€ 2,03975</w:t>
            </w:r>
          </w:p>
        </w:tc>
        <w:tc>
          <w:tcPr>
            <w:tcW w:w="2465" w:type="dxa"/>
          </w:tcPr>
          <w:p w14:paraId="0E731C67" w14:textId="77777777" w:rsidR="007902E7" w:rsidRDefault="007F25B0">
            <w:r>
              <w:rPr>
                <w:sz w:val="20"/>
              </w:rPr>
              <w:t>sogget</w:t>
            </w:r>
            <w:r>
              <w:rPr>
                <w:sz w:val="20"/>
              </w:rPr>
              <w:t>ta a ribasso</w:t>
            </w:r>
          </w:p>
        </w:tc>
        <w:tc>
          <w:tcPr>
            <w:tcW w:w="2465" w:type="dxa"/>
          </w:tcPr>
          <w:p w14:paraId="71156046" w14:textId="77777777" w:rsidR="007902E7" w:rsidRDefault="007F25B0">
            <w:r>
              <w:rPr>
                <w:sz w:val="20"/>
              </w:rPr>
              <w:t>Ribasso percentuale: ________ %</w:t>
            </w:r>
          </w:p>
        </w:tc>
      </w:tr>
      <w:tr w:rsidR="007902E7" w:rsidRPr="007F25B0" w14:paraId="180D7F0E" w14:textId="77777777">
        <w:trPr>
          <w:jc w:val="center"/>
        </w:trPr>
        <w:tc>
          <w:tcPr>
            <w:tcW w:w="2465" w:type="dxa"/>
          </w:tcPr>
          <w:p w14:paraId="20798676" w14:textId="77777777" w:rsidR="007902E7" w:rsidRPr="007F25B0" w:rsidRDefault="007F25B0">
            <w:pPr>
              <w:rPr>
                <w:lang w:val="it-IT"/>
              </w:rPr>
            </w:pPr>
            <w:r w:rsidRPr="007F25B0">
              <w:rPr>
                <w:sz w:val="20"/>
                <w:lang w:val="it-IT"/>
              </w:rPr>
              <w:t>Costo manodopera unitario stimato dalla S.A.</w:t>
            </w:r>
          </w:p>
        </w:tc>
        <w:tc>
          <w:tcPr>
            <w:tcW w:w="2465" w:type="dxa"/>
          </w:tcPr>
          <w:p w14:paraId="71281CDA" w14:textId="77777777" w:rsidR="007902E7" w:rsidRDefault="007F25B0">
            <w:r>
              <w:rPr>
                <w:sz w:val="20"/>
              </w:rPr>
              <w:t>€ 2,03975</w:t>
            </w:r>
          </w:p>
        </w:tc>
        <w:tc>
          <w:tcPr>
            <w:tcW w:w="2465" w:type="dxa"/>
          </w:tcPr>
          <w:p w14:paraId="2AE7DC0B" w14:textId="77777777" w:rsidR="007902E7" w:rsidRPr="007F25B0" w:rsidRDefault="007F25B0">
            <w:pPr>
              <w:rPr>
                <w:lang w:val="it-IT"/>
              </w:rPr>
            </w:pPr>
            <w:r w:rsidRPr="007F25B0">
              <w:rPr>
                <w:sz w:val="20"/>
                <w:lang w:val="it-IT"/>
              </w:rPr>
              <w:t>non soggetto a ribasso ai sensi dell’art. 41, c. 14, salvo dimostrazione di più efficiente organizzazione</w:t>
            </w:r>
          </w:p>
        </w:tc>
        <w:tc>
          <w:tcPr>
            <w:tcW w:w="2465" w:type="dxa"/>
          </w:tcPr>
          <w:p w14:paraId="1BF16DC9" w14:textId="77777777" w:rsidR="007902E7" w:rsidRPr="007F25B0" w:rsidRDefault="007F25B0">
            <w:pPr>
              <w:rPr>
                <w:lang w:val="it-IT"/>
              </w:rPr>
            </w:pPr>
            <w:r w:rsidRPr="007F25B0">
              <w:rPr>
                <w:sz w:val="20"/>
                <w:lang w:val="it-IT"/>
              </w:rPr>
              <w:t xml:space="preserve">Costi manodopera dichiarati dall’O.E.: € </w:t>
            </w:r>
            <w:r w:rsidRPr="007F25B0">
              <w:rPr>
                <w:sz w:val="20"/>
                <w:lang w:val="it-IT"/>
              </w:rPr>
              <w:t>____________</w:t>
            </w:r>
          </w:p>
        </w:tc>
      </w:tr>
      <w:tr w:rsidR="007902E7" w14:paraId="1C4DF42A" w14:textId="77777777">
        <w:trPr>
          <w:jc w:val="center"/>
        </w:trPr>
        <w:tc>
          <w:tcPr>
            <w:tcW w:w="2465" w:type="dxa"/>
          </w:tcPr>
          <w:p w14:paraId="58CFF70E" w14:textId="77777777" w:rsidR="007902E7" w:rsidRPr="007F25B0" w:rsidRDefault="007F25B0">
            <w:pPr>
              <w:rPr>
                <w:lang w:val="it-IT"/>
              </w:rPr>
            </w:pPr>
            <w:r w:rsidRPr="007F25B0">
              <w:rPr>
                <w:sz w:val="20"/>
                <w:lang w:val="it-IT"/>
              </w:rPr>
              <w:t>Oneri sicurezza da interferenze unitari</w:t>
            </w:r>
          </w:p>
        </w:tc>
        <w:tc>
          <w:tcPr>
            <w:tcW w:w="2465" w:type="dxa"/>
          </w:tcPr>
          <w:p w14:paraId="3D45AC0D" w14:textId="77777777" w:rsidR="007902E7" w:rsidRDefault="007F25B0">
            <w:r>
              <w:rPr>
                <w:sz w:val="20"/>
              </w:rPr>
              <w:t>€ 0,0205</w:t>
            </w:r>
          </w:p>
        </w:tc>
        <w:tc>
          <w:tcPr>
            <w:tcW w:w="2465" w:type="dxa"/>
          </w:tcPr>
          <w:p w14:paraId="34E65201" w14:textId="77777777" w:rsidR="007902E7" w:rsidRDefault="007F25B0">
            <w:r>
              <w:rPr>
                <w:sz w:val="20"/>
              </w:rPr>
              <w:t>non soggetti a ribasso</w:t>
            </w:r>
          </w:p>
        </w:tc>
        <w:tc>
          <w:tcPr>
            <w:tcW w:w="2465" w:type="dxa"/>
          </w:tcPr>
          <w:p w14:paraId="02E4BDB1" w14:textId="77777777" w:rsidR="007902E7" w:rsidRDefault="007F25B0">
            <w:r>
              <w:rPr>
                <w:sz w:val="20"/>
              </w:rPr>
              <w:t>€ 0,0205</w:t>
            </w:r>
          </w:p>
        </w:tc>
      </w:tr>
      <w:tr w:rsidR="007902E7" w14:paraId="7F73DBED" w14:textId="77777777">
        <w:trPr>
          <w:jc w:val="center"/>
        </w:trPr>
        <w:tc>
          <w:tcPr>
            <w:tcW w:w="2465" w:type="dxa"/>
          </w:tcPr>
          <w:p w14:paraId="759C9FF6" w14:textId="77777777" w:rsidR="007902E7" w:rsidRPr="007F25B0" w:rsidRDefault="007F25B0">
            <w:pPr>
              <w:rPr>
                <w:lang w:val="it-IT"/>
              </w:rPr>
            </w:pPr>
            <w:r w:rsidRPr="007F25B0">
              <w:rPr>
                <w:sz w:val="20"/>
                <w:lang w:val="it-IT"/>
              </w:rPr>
              <w:t>Prezzo unitario complessivo di riferimento</w:t>
            </w:r>
          </w:p>
        </w:tc>
        <w:tc>
          <w:tcPr>
            <w:tcW w:w="2465" w:type="dxa"/>
          </w:tcPr>
          <w:p w14:paraId="14B193C2" w14:textId="77777777" w:rsidR="007902E7" w:rsidRDefault="007F25B0">
            <w:r>
              <w:rPr>
                <w:sz w:val="20"/>
              </w:rPr>
              <w:t xml:space="preserve">€ 4,10 </w:t>
            </w:r>
            <w:proofErr w:type="spellStart"/>
            <w:r>
              <w:rPr>
                <w:sz w:val="20"/>
              </w:rPr>
              <w:t>oltre</w:t>
            </w:r>
            <w:proofErr w:type="spellEnd"/>
            <w:r>
              <w:rPr>
                <w:sz w:val="20"/>
              </w:rPr>
              <w:t xml:space="preserve"> IVA</w:t>
            </w:r>
          </w:p>
        </w:tc>
        <w:tc>
          <w:tcPr>
            <w:tcW w:w="2465" w:type="dxa"/>
          </w:tcPr>
          <w:p w14:paraId="7B7E48D3" w14:textId="77777777" w:rsidR="007902E7" w:rsidRDefault="007F25B0">
            <w:r>
              <w:rPr>
                <w:sz w:val="20"/>
              </w:rPr>
              <w:t>—</w:t>
            </w:r>
          </w:p>
        </w:tc>
        <w:tc>
          <w:tcPr>
            <w:tcW w:w="2465" w:type="dxa"/>
          </w:tcPr>
          <w:p w14:paraId="36BCAE34" w14:textId="77777777" w:rsidR="007902E7" w:rsidRDefault="007F25B0">
            <w:r>
              <w:rPr>
                <w:sz w:val="20"/>
              </w:rPr>
              <w:t>Prezzo risultante: € ____________</w:t>
            </w:r>
          </w:p>
        </w:tc>
      </w:tr>
    </w:tbl>
    <w:p w14:paraId="1AC9078A" w14:textId="77777777" w:rsidR="007902E7" w:rsidRPr="007F25B0" w:rsidRDefault="007F25B0">
      <w:pPr>
        <w:rPr>
          <w:lang w:val="it-IT"/>
        </w:rPr>
      </w:pPr>
      <w:r w:rsidRPr="007F25B0">
        <w:rPr>
          <w:lang w:val="it-IT"/>
        </w:rPr>
        <w:t xml:space="preserve">Il ribasso percentuale è espresso con massimo tre cifre </w:t>
      </w:r>
      <w:r w:rsidRPr="007F25B0">
        <w:rPr>
          <w:lang w:val="it-IT"/>
        </w:rPr>
        <w:t>decimali secondo le regole della piattaforma e del disciplinare.</w:t>
      </w:r>
    </w:p>
    <w:p w14:paraId="2D32F71A" w14:textId="77777777" w:rsidR="007902E7" w:rsidRDefault="007F25B0">
      <w:pPr>
        <w:pStyle w:val="Titolo1"/>
      </w:pPr>
      <w:r>
        <w:t>DICHIARAZIONI ECONOMICHE OBBLIGATORIE</w:t>
      </w:r>
    </w:p>
    <w:p w14:paraId="173E5C3E" w14:textId="77777777" w:rsidR="007902E7" w:rsidRPr="007F25B0" w:rsidRDefault="007F25B0">
      <w:pPr>
        <w:pStyle w:val="Puntoelenco"/>
        <w:rPr>
          <w:lang w:val="it-IT"/>
        </w:rPr>
      </w:pPr>
      <w:r w:rsidRPr="007F25B0">
        <w:rPr>
          <w:lang w:val="it-IT"/>
        </w:rPr>
        <w:t>Costi della manodopera complessivi riferiti all’appalto: € _______________________________;</w:t>
      </w:r>
    </w:p>
    <w:p w14:paraId="4E65680D" w14:textId="77777777" w:rsidR="007902E7" w:rsidRPr="007F25B0" w:rsidRDefault="007F25B0">
      <w:pPr>
        <w:pStyle w:val="Puntoelenco"/>
        <w:rPr>
          <w:lang w:val="it-IT"/>
        </w:rPr>
      </w:pPr>
      <w:r w:rsidRPr="007F25B0">
        <w:rPr>
          <w:lang w:val="it-IT"/>
        </w:rPr>
        <w:t xml:space="preserve">Oneri aziendali concernenti l’adempimento delle disposizioni </w:t>
      </w:r>
      <w:r w:rsidRPr="007F25B0">
        <w:rPr>
          <w:lang w:val="it-IT"/>
        </w:rPr>
        <w:t xml:space="preserve">in materia di salute e sicurezza sui luoghi di lavoro, ai sensi dell’art. 108, comma 9, del </w:t>
      </w:r>
      <w:proofErr w:type="spellStart"/>
      <w:r w:rsidRPr="007F25B0">
        <w:rPr>
          <w:lang w:val="it-IT"/>
        </w:rPr>
        <w:t>D.Lgs.</w:t>
      </w:r>
      <w:proofErr w:type="spellEnd"/>
      <w:r w:rsidRPr="007F25B0">
        <w:rPr>
          <w:lang w:val="it-IT"/>
        </w:rPr>
        <w:t xml:space="preserve"> n. 36/2023: € _______________________________;</w:t>
      </w:r>
    </w:p>
    <w:p w14:paraId="23559709" w14:textId="77777777" w:rsidR="007902E7" w:rsidRPr="007F25B0" w:rsidRDefault="007F25B0">
      <w:pPr>
        <w:pStyle w:val="Puntoelenco"/>
        <w:rPr>
          <w:lang w:val="it-IT"/>
        </w:rPr>
      </w:pPr>
      <w:r w:rsidRPr="007F25B0">
        <w:rPr>
          <w:lang w:val="it-IT"/>
        </w:rPr>
        <w:t>CCNL applicato al personale impiegato nell’appalto: ______________________________________________;</w:t>
      </w:r>
    </w:p>
    <w:p w14:paraId="259005B8" w14:textId="77777777" w:rsidR="007902E7" w:rsidRPr="007F25B0" w:rsidRDefault="007F25B0">
      <w:pPr>
        <w:pStyle w:val="Puntoelenco"/>
        <w:rPr>
          <w:lang w:val="it-IT"/>
        </w:rPr>
      </w:pPr>
      <w:r w:rsidRPr="007F25B0">
        <w:rPr>
          <w:lang w:val="it-IT"/>
        </w:rPr>
        <w:t xml:space="preserve">eventuale </w:t>
      </w:r>
      <w:r w:rsidRPr="007F25B0">
        <w:rPr>
          <w:lang w:val="it-IT"/>
        </w:rPr>
        <w:t>CCNL diverso da quello indicato dalla Stazione appaltante, con dichiarazione di equivalenza delle tutele economiche e normative secondo l’art. 11 del Codice: ______________________________________________.</w:t>
      </w:r>
    </w:p>
    <w:p w14:paraId="21382855" w14:textId="77777777" w:rsidR="007902E7" w:rsidRPr="007F25B0" w:rsidRDefault="007F25B0">
      <w:pPr>
        <w:jc w:val="both"/>
        <w:rPr>
          <w:lang w:val="it-IT"/>
        </w:rPr>
      </w:pPr>
      <w:r w:rsidRPr="007F25B0">
        <w:rPr>
          <w:lang w:val="it-IT"/>
        </w:rPr>
        <w:lastRenderedPageBreak/>
        <w:t>Il concorrente dichiara che l’offerta è remunerati</w:t>
      </w:r>
      <w:r w:rsidRPr="007F25B0">
        <w:rPr>
          <w:lang w:val="it-IT"/>
        </w:rPr>
        <w:t xml:space="preserve">va e comprende ogni onere necessario all’esecuzione del servizio secondo il capitolato, incluse le prestazioni accessorie, i costi organizzativi, di trasporto, somministrazione, pulizia, sanificazione e ogni altro obbligo previsto dalla </w:t>
      </w:r>
      <w:proofErr w:type="spellStart"/>
      <w:r w:rsidRPr="007F25B0">
        <w:rPr>
          <w:lang w:val="it-IT"/>
        </w:rPr>
        <w:t>lex</w:t>
      </w:r>
      <w:proofErr w:type="spellEnd"/>
      <w:r w:rsidRPr="007F25B0">
        <w:rPr>
          <w:lang w:val="it-IT"/>
        </w:rPr>
        <w:t xml:space="preserve"> </w:t>
      </w:r>
      <w:proofErr w:type="spellStart"/>
      <w:r w:rsidRPr="007F25B0">
        <w:rPr>
          <w:lang w:val="it-IT"/>
        </w:rPr>
        <w:t>specialis</w:t>
      </w:r>
      <w:proofErr w:type="spellEnd"/>
      <w:r w:rsidRPr="007F25B0">
        <w:rPr>
          <w:lang w:val="it-IT"/>
        </w:rPr>
        <w:t>.</w:t>
      </w:r>
    </w:p>
    <w:p w14:paraId="026FF91C" w14:textId="77777777" w:rsidR="007902E7" w:rsidRPr="007F25B0" w:rsidRDefault="007F25B0">
      <w:pPr>
        <w:rPr>
          <w:lang w:val="it-IT"/>
        </w:rPr>
      </w:pPr>
      <w:r w:rsidRPr="007F25B0">
        <w:rPr>
          <w:lang w:val="it-IT"/>
        </w:rPr>
        <w:t>Luogo e data: __________________________</w:t>
      </w:r>
    </w:p>
    <w:p w14:paraId="1CB44B71" w14:textId="77777777" w:rsidR="007902E7" w:rsidRPr="007F25B0" w:rsidRDefault="007F25B0">
      <w:pPr>
        <w:rPr>
          <w:lang w:val="it-IT"/>
        </w:rPr>
      </w:pPr>
      <w:r w:rsidRPr="007F25B0">
        <w:rPr>
          <w:lang w:val="it-IT"/>
        </w:rPr>
        <w:t>Firma digitale del legale rappresentante/procuratore</w:t>
      </w:r>
    </w:p>
    <w:p w14:paraId="4BBEDE3B" w14:textId="77777777" w:rsidR="007902E7" w:rsidRPr="007F25B0" w:rsidRDefault="007F25B0">
      <w:pPr>
        <w:jc w:val="center"/>
        <w:rPr>
          <w:lang w:val="it-IT"/>
        </w:rPr>
      </w:pPr>
      <w:r w:rsidRPr="007F25B0">
        <w:rPr>
          <w:i/>
          <w:sz w:val="18"/>
          <w:lang w:val="it-IT"/>
        </w:rPr>
        <w:t>Documento da sottoscrivere digitalmente e caricare sulla piattaforma Net4Market, ove richiesto.</w:t>
      </w:r>
    </w:p>
    <w:sectPr w:rsidR="007902E7" w:rsidRPr="007F25B0" w:rsidSect="00034616">
      <w:pgSz w:w="12240" w:h="15840"/>
      <w:pgMar w:top="850" w:right="1134" w:bottom="850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902E7"/>
    <w:rsid w:val="007F25B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26E8ED"/>
  <w14:defaultImageDpi w14:val="300"/>
  <w15:docId w15:val="{6787FD74-FDEE-46D9-A22B-0CF0A5715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pPr>
      <w:spacing w:after="60"/>
    </w:pPr>
    <w:rPr>
      <w:rFonts w:ascii="Garamond" w:hAnsi="Garamond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Ufficio Tecnico</cp:lastModifiedBy>
  <cp:revision>2</cp:revision>
  <dcterms:created xsi:type="dcterms:W3CDTF">2013-12-23T23:15:00Z</dcterms:created>
  <dcterms:modified xsi:type="dcterms:W3CDTF">2026-08-12T08:39:00Z</dcterms:modified>
  <cp:category/>
</cp:coreProperties>
</file>