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93"/>
        <w:gridCol w:w="7824"/>
      </w:tblGrid>
      <w:tr w:rsidR="00CA2276" w:rsidRPr="00FD0DEC" w14:paraId="6D493E29" w14:textId="77777777" w:rsidTr="00FD0DEC">
        <w:trPr>
          <w:trHeight w:val="1418"/>
          <w:jc w:val="center"/>
        </w:trPr>
        <w:tc>
          <w:tcPr>
            <w:tcW w:w="1393" w:type="dxa"/>
            <w:vAlign w:val="center"/>
          </w:tcPr>
          <w:p w14:paraId="0AF1F225" w14:textId="77777777" w:rsidR="00CA2276" w:rsidRDefault="00FD0DEC" w:rsidP="00FD0DEC">
            <w:r>
              <w:rPr>
                <w:noProof/>
              </w:rPr>
              <w:drawing>
                <wp:inline distT="0" distB="0" distL="0" distR="0" wp14:anchorId="3F4C4E14" wp14:editId="2DA3209B">
                  <wp:extent cx="933450" cy="1274518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e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5666" cy="1277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4" w:type="dxa"/>
            <w:vAlign w:val="center"/>
          </w:tcPr>
          <w:p w14:paraId="7EE333DA" w14:textId="3926F388" w:rsidR="00CA2276" w:rsidRPr="00FD0DEC" w:rsidRDefault="00FD0DEC" w:rsidP="00FD0DEC">
            <w:pPr>
              <w:ind w:left="-279"/>
              <w:jc w:val="center"/>
              <w:rPr>
                <w:lang w:val="it-IT"/>
              </w:rPr>
            </w:pPr>
            <w:r>
              <w:rPr>
                <w:noProof/>
                <w:spacing w:val="2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59841F" wp14:editId="225F2D63">
                      <wp:simplePos x="0" y="0"/>
                      <wp:positionH relativeFrom="margin">
                        <wp:posOffset>369570</wp:posOffset>
                      </wp:positionH>
                      <wp:positionV relativeFrom="margin">
                        <wp:posOffset>0</wp:posOffset>
                      </wp:positionV>
                      <wp:extent cx="2926080" cy="1371600"/>
                      <wp:effectExtent l="0" t="0" r="7620" b="0"/>
                      <wp:wrapSquare wrapText="bothSides"/>
                      <wp:docPr id="5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6080" cy="137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4E1FE6" w14:textId="77777777" w:rsidR="00FD0DEC" w:rsidRPr="00FD0DEC" w:rsidRDefault="00FD0DEC" w:rsidP="00FD0DEC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sz w:val="40"/>
                                      <w:szCs w:val="2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b/>
                                      <w:sz w:val="40"/>
                                      <w:szCs w:val="28"/>
                                      <w:lang w:val="it-IT"/>
                                    </w:rPr>
                                    <w:t>CITTA' DI PAOLA</w:t>
                                  </w:r>
                                </w:p>
                                <w:p w14:paraId="112A89E8" w14:textId="77777777" w:rsidR="00FD0DEC" w:rsidRPr="00FD0DEC" w:rsidRDefault="00FD0DEC" w:rsidP="00FD0DEC">
                                  <w:pPr>
                                    <w:spacing w:after="0"/>
                                    <w:jc w:val="center"/>
                                    <w:rPr>
                                      <w:i/>
                                      <w:iCs/>
                                      <w:sz w:val="24"/>
                                      <w:szCs w:val="24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i/>
                                      <w:iCs/>
                                      <w:sz w:val="24"/>
                                      <w:szCs w:val="24"/>
                                      <w:lang w:val="it-IT"/>
                                    </w:rPr>
                                    <w:t>Prov. di Cosenza</w:t>
                                  </w:r>
                                </w:p>
                                <w:p w14:paraId="27F94A78" w14:textId="77777777" w:rsidR="00FD0DEC" w:rsidRPr="00FD0DEC" w:rsidRDefault="00FD0DEC" w:rsidP="00FD0DEC">
                                  <w:pPr>
                                    <w:spacing w:after="0"/>
                                    <w:jc w:val="center"/>
                                    <w:rPr>
                                      <w:szCs w:val="28"/>
                                      <w:lang w:val="it-IT"/>
                                    </w:rPr>
                                  </w:pPr>
                                </w:p>
                                <w:p w14:paraId="21AAB87C" w14:textId="77777777" w:rsidR="00FD0DEC" w:rsidRPr="00FD0DEC" w:rsidRDefault="00FD0DEC" w:rsidP="00FD0DEC">
                                  <w:pPr>
                                    <w:tabs>
                                      <w:tab w:val="left" w:pos="5115"/>
                                    </w:tabs>
                                    <w:spacing w:after="0"/>
                                    <w:jc w:val="center"/>
                                    <w:rPr>
                                      <w:b/>
                                      <w:bCs/>
                                      <w:iCs/>
                                      <w:sz w:val="1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b/>
                                      <w:bCs/>
                                      <w:iCs/>
                                      <w:sz w:val="18"/>
                                      <w:lang w:val="it-IT"/>
                                    </w:rPr>
                                    <w:t>SETTORE 1° - TECNICO</w:t>
                                  </w:r>
                                </w:p>
                                <w:p w14:paraId="2D742D30" w14:textId="77777777" w:rsidR="00FD0DEC" w:rsidRPr="00FD0DEC" w:rsidRDefault="00FD0DEC" w:rsidP="00FD0DEC">
                                  <w:pPr>
                                    <w:tabs>
                                      <w:tab w:val="left" w:pos="5115"/>
                                    </w:tabs>
                                    <w:spacing w:after="0"/>
                                    <w:jc w:val="center"/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  <w:t xml:space="preserve">Lavori Pubblici - PNRR - Ufficio Appalti e Contratti – </w:t>
                                  </w:r>
                                </w:p>
                                <w:p w14:paraId="5CF6507E" w14:textId="77777777" w:rsidR="00FD0DEC" w:rsidRPr="00FD0DEC" w:rsidRDefault="00FD0DEC" w:rsidP="00FD0DEC">
                                  <w:pPr>
                                    <w:spacing w:after="0"/>
                                    <w:jc w:val="center"/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  <w:t xml:space="preserve">Informatizzazione - Patrimonio - Società Partecipate </w:t>
                                  </w:r>
                                </w:p>
                                <w:p w14:paraId="707AEB9B" w14:textId="77777777" w:rsidR="00FD0DEC" w:rsidRPr="006776CD" w:rsidRDefault="00FD0DEC" w:rsidP="00FD0DEC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sz w:val="14"/>
                                    </w:rPr>
                                  </w:pPr>
                                  <w:r w:rsidRPr="00FD0DEC">
                                    <w:rPr>
                                      <w:b/>
                                      <w:sz w:val="18"/>
                                      <w:lang w:val="it-IT"/>
                                    </w:rPr>
                                    <w:t xml:space="preserve">RESPONSABILE Ing.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 xml:space="preserve">Fabio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Pavone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59841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left:0;text-align:left;margin-left:29.1pt;margin-top:0;width:230.4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" stroked="f">
                      <v:textbox>
                        <w:txbxContent>
                          <w:p w14:paraId="354E1FE6" w14:textId="77777777" w:rsidR="00FD0DEC" w:rsidRPr="00FD0DEC" w:rsidRDefault="00FD0DEC" w:rsidP="00FD0DEC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  <w:szCs w:val="28"/>
                                <w:lang w:val="it-IT"/>
                              </w:rPr>
                            </w:pPr>
                            <w:r w:rsidRPr="00FD0DEC">
                              <w:rPr>
                                <w:b/>
                                <w:sz w:val="40"/>
                                <w:szCs w:val="28"/>
                                <w:lang w:val="it-IT"/>
                              </w:rPr>
                              <w:t>CITTA' DI PAOLA</w:t>
                            </w:r>
                          </w:p>
                          <w:p w14:paraId="112A89E8" w14:textId="77777777" w:rsidR="00FD0DEC" w:rsidRPr="00FD0DEC" w:rsidRDefault="00FD0DEC" w:rsidP="00FD0DEC">
                            <w:pPr>
                              <w:spacing w:after="0"/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FD0DEC">
                              <w:rPr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  <w:t>Prov. di Cosenza</w:t>
                            </w:r>
                          </w:p>
                          <w:p w14:paraId="27F94A78" w14:textId="77777777" w:rsidR="00FD0DEC" w:rsidRPr="00FD0DEC" w:rsidRDefault="00FD0DEC" w:rsidP="00FD0DEC">
                            <w:pPr>
                              <w:spacing w:after="0"/>
                              <w:jc w:val="center"/>
                              <w:rPr>
                                <w:szCs w:val="28"/>
                                <w:lang w:val="it-IT"/>
                              </w:rPr>
                            </w:pPr>
                          </w:p>
                          <w:p w14:paraId="21AAB87C" w14:textId="77777777" w:rsidR="00FD0DEC" w:rsidRPr="00FD0DEC" w:rsidRDefault="00FD0DEC" w:rsidP="00FD0DEC">
                            <w:pPr>
                              <w:tabs>
                                <w:tab w:val="left" w:pos="5115"/>
                              </w:tabs>
                              <w:spacing w:after="0"/>
                              <w:jc w:val="center"/>
                              <w:rPr>
                                <w:b/>
                                <w:bCs/>
                                <w:iCs/>
                                <w:sz w:val="18"/>
                                <w:lang w:val="it-IT"/>
                              </w:rPr>
                            </w:pPr>
                            <w:r w:rsidRPr="00FD0DEC">
                              <w:rPr>
                                <w:b/>
                                <w:bCs/>
                                <w:iCs/>
                                <w:sz w:val="18"/>
                                <w:lang w:val="it-IT"/>
                              </w:rPr>
                              <w:t>SETTORE 1° - TECNICO</w:t>
                            </w:r>
                          </w:p>
                          <w:p w14:paraId="2D742D30" w14:textId="77777777" w:rsidR="00FD0DEC" w:rsidRPr="00FD0DEC" w:rsidRDefault="00FD0DEC" w:rsidP="00FD0DEC">
                            <w:pPr>
                              <w:tabs>
                                <w:tab w:val="left" w:pos="5115"/>
                              </w:tabs>
                              <w:spacing w:after="0"/>
                              <w:jc w:val="center"/>
                              <w:rPr>
                                <w:i/>
                                <w:sz w:val="18"/>
                                <w:lang w:val="it-IT"/>
                              </w:rPr>
                            </w:pPr>
                            <w:r w:rsidRPr="00FD0DEC">
                              <w:rPr>
                                <w:i/>
                                <w:sz w:val="18"/>
                                <w:lang w:val="it-IT"/>
                              </w:rPr>
                              <w:t xml:space="preserve">Lavori Pubblici - PNRR - Ufficio Appalti e Contratti – </w:t>
                            </w:r>
                          </w:p>
                          <w:p w14:paraId="5CF6507E" w14:textId="77777777" w:rsidR="00FD0DEC" w:rsidRPr="00FD0DEC" w:rsidRDefault="00FD0DEC" w:rsidP="00FD0DEC">
                            <w:pPr>
                              <w:spacing w:after="0"/>
                              <w:jc w:val="center"/>
                              <w:rPr>
                                <w:i/>
                                <w:sz w:val="18"/>
                                <w:lang w:val="it-IT"/>
                              </w:rPr>
                            </w:pPr>
                            <w:r w:rsidRPr="00FD0DEC">
                              <w:rPr>
                                <w:i/>
                                <w:sz w:val="18"/>
                                <w:lang w:val="it-IT"/>
                              </w:rPr>
                              <w:t xml:space="preserve">Informatizzazione - Patrimonio - Società Partecipate </w:t>
                            </w:r>
                          </w:p>
                          <w:p w14:paraId="707AEB9B" w14:textId="77777777" w:rsidR="00FD0DEC" w:rsidRPr="006776CD" w:rsidRDefault="00FD0DEC" w:rsidP="00FD0DEC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 w:rsidRPr="00FD0DEC">
                              <w:rPr>
                                <w:b/>
                                <w:sz w:val="18"/>
                                <w:lang w:val="it-IT"/>
                              </w:rPr>
                              <w:t xml:space="preserve">RESPONSABILE Ing. </w:t>
                            </w:r>
                            <w:r>
                              <w:rPr>
                                <w:b/>
                                <w:sz w:val="18"/>
                              </w:rPr>
                              <w:t xml:space="preserve">Fabio </w:t>
                            </w: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Pavone</w:t>
                            </w:r>
                            <w:proofErr w:type="spellEnd"/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</w:p>
        </w:tc>
      </w:tr>
    </w:tbl>
    <w:p w14:paraId="2DE2906C" w14:textId="77777777" w:rsidR="00CA2276" w:rsidRPr="00FD0DEC" w:rsidRDefault="00CA2276">
      <w:pPr>
        <w:rPr>
          <w:lang w:val="it-IT"/>
        </w:rPr>
      </w:pPr>
    </w:p>
    <w:p w14:paraId="1A8C00FD" w14:textId="77777777" w:rsidR="00FD0DEC" w:rsidRDefault="00FD0DEC">
      <w:pPr>
        <w:jc w:val="center"/>
        <w:rPr>
          <w:b/>
          <w:sz w:val="28"/>
          <w:lang w:val="it-IT"/>
        </w:rPr>
      </w:pPr>
    </w:p>
    <w:p w14:paraId="67CB5DDE" w14:textId="6626A89B" w:rsidR="00CA2276" w:rsidRDefault="00FD0DEC">
      <w:pPr>
        <w:jc w:val="center"/>
        <w:rPr>
          <w:b/>
          <w:sz w:val="28"/>
          <w:lang w:val="it-IT"/>
        </w:rPr>
      </w:pPr>
      <w:r w:rsidRPr="00FD0DEC">
        <w:rPr>
          <w:b/>
          <w:sz w:val="28"/>
          <w:lang w:val="it-IT"/>
        </w:rPr>
        <w:t>ALLEGATO A1 – DOMANDA DI PARTECIPAZIONE E DICHIARAZIONI INTEGRATIVE</w:t>
      </w:r>
    </w:p>
    <w:p w14:paraId="741F3B64" w14:textId="77777777" w:rsidR="00FD0DEC" w:rsidRPr="00FD0DEC" w:rsidRDefault="00FD0DEC">
      <w:pPr>
        <w:jc w:val="center"/>
        <w:rPr>
          <w:lang w:val="it-IT"/>
        </w:rPr>
      </w:pPr>
    </w:p>
    <w:p w14:paraId="7FDCF74B" w14:textId="77777777" w:rsidR="00CA2276" w:rsidRPr="00FD0DEC" w:rsidRDefault="00FD0DEC">
      <w:pPr>
        <w:jc w:val="both"/>
        <w:rPr>
          <w:lang w:val="it-IT"/>
        </w:rPr>
      </w:pPr>
      <w:r w:rsidRPr="00FD0DEC">
        <w:rPr>
          <w:b/>
          <w:lang w:val="it-IT"/>
        </w:rPr>
        <w:t xml:space="preserve">OGGETTO: </w:t>
      </w:r>
      <w:r w:rsidRPr="00FD0DEC">
        <w:rPr>
          <w:lang w:val="it-IT"/>
        </w:rPr>
        <w:t xml:space="preserve">Procedura aperta telematica per </w:t>
      </w:r>
      <w:r w:rsidRPr="00FD0DEC">
        <w:rPr>
          <w:lang w:val="it-IT"/>
        </w:rPr>
        <w:t>l’affidamento del servizio di ristorazione scolastica delle scuole dell’infanzia, primarie e secondarie di primo grado del Comune di Paola – anni scolastici 2026/2027 e 2027/2028, con opzione di proroga per un ulteriore anno scolastico.</w:t>
      </w:r>
    </w:p>
    <w:p w14:paraId="5B07FCCB" w14:textId="77777777" w:rsidR="00CA2276" w:rsidRPr="00FD0DEC" w:rsidRDefault="00FD0DEC">
      <w:pPr>
        <w:rPr>
          <w:lang w:val="it-IT"/>
        </w:rPr>
      </w:pPr>
      <w:r w:rsidRPr="00FD0DEC">
        <w:rPr>
          <w:b/>
          <w:lang w:val="it-IT"/>
        </w:rPr>
        <w:t xml:space="preserve">CIG: </w:t>
      </w:r>
      <w:r w:rsidRPr="00FD0DEC">
        <w:rPr>
          <w:lang w:val="it-IT"/>
        </w:rPr>
        <w:t>______________</w:t>
      </w:r>
      <w:r w:rsidRPr="00FD0DEC">
        <w:rPr>
          <w:lang w:val="it-IT"/>
        </w:rPr>
        <w:t xml:space="preserve">____________    </w:t>
      </w:r>
      <w:r w:rsidRPr="00FD0DEC">
        <w:rPr>
          <w:b/>
          <w:lang w:val="it-IT"/>
        </w:rPr>
        <w:t xml:space="preserve">CPV: </w:t>
      </w:r>
      <w:r w:rsidRPr="00FD0DEC">
        <w:rPr>
          <w:lang w:val="it-IT"/>
        </w:rPr>
        <w:t>55524000-9</w:t>
      </w:r>
    </w:p>
    <w:p w14:paraId="5C79DE06" w14:textId="77777777" w:rsidR="00CA2276" w:rsidRPr="00FD0DEC" w:rsidRDefault="00FD0DEC">
      <w:pPr>
        <w:jc w:val="both"/>
        <w:rPr>
          <w:lang w:val="it-IT"/>
        </w:rPr>
      </w:pPr>
      <w:r w:rsidRPr="00FD0DEC">
        <w:rPr>
          <w:lang w:val="it-IT"/>
        </w:rPr>
        <w:t>Il/La sottoscritto/a, ai sensi degli artt. 46 e 47 del D.P.R. n. 445/2000, consapevole delle responsabilità e delle sanzioni penali previste dall’art. 76 del medesimo decreto in caso di dichiarazioni mendaci, in qualità di l</w:t>
      </w:r>
      <w:r w:rsidRPr="00FD0DEC">
        <w:rPr>
          <w:lang w:val="it-IT"/>
        </w:rPr>
        <w:t>egale rappresentante/procuratore dell’operatore economico sotto indicato,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929"/>
        <w:gridCol w:w="4929"/>
      </w:tblGrid>
      <w:tr w:rsidR="00CA2276" w14:paraId="3A698531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763B2" w14:textId="77777777" w:rsidR="00CA2276" w:rsidRDefault="00FD0DEC">
            <w:r>
              <w:rPr>
                <w:b/>
                <w:sz w:val="21"/>
              </w:rPr>
              <w:t xml:space="preserve">Nome e </w:t>
            </w:r>
            <w:proofErr w:type="spellStart"/>
            <w:r>
              <w:rPr>
                <w:b/>
                <w:sz w:val="21"/>
              </w:rPr>
              <w:t>cognome</w:t>
            </w:r>
            <w:proofErr w:type="spellEnd"/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88380" w14:textId="77777777" w:rsidR="00CA2276" w:rsidRDefault="00FD0DEC">
            <w:r>
              <w:rPr>
                <w:sz w:val="21"/>
              </w:rPr>
              <w:t>____________________________________________</w:t>
            </w:r>
          </w:p>
        </w:tc>
      </w:tr>
      <w:tr w:rsidR="00CA2276" w14:paraId="6864F988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76B69" w14:textId="77777777" w:rsidR="00CA2276" w:rsidRPr="00FD0DEC" w:rsidRDefault="00FD0DEC">
            <w:pPr>
              <w:rPr>
                <w:lang w:val="it-IT"/>
              </w:rPr>
            </w:pPr>
            <w:r w:rsidRPr="00FD0DEC">
              <w:rPr>
                <w:b/>
                <w:sz w:val="21"/>
                <w:lang w:val="it-IT"/>
              </w:rPr>
              <w:t>Luogo e data di nascita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08757" w14:textId="77777777" w:rsidR="00CA2276" w:rsidRDefault="00FD0DEC">
            <w:r>
              <w:rPr>
                <w:sz w:val="21"/>
              </w:rPr>
              <w:t>____________________________________________</w:t>
            </w:r>
          </w:p>
        </w:tc>
      </w:tr>
      <w:tr w:rsidR="00CA2276" w14:paraId="70C9BBB9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5CA06" w14:textId="77777777" w:rsidR="00CA2276" w:rsidRDefault="00FD0DEC">
            <w:r>
              <w:rPr>
                <w:b/>
                <w:sz w:val="21"/>
              </w:rPr>
              <w:t>Codice fiscale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40612" w14:textId="77777777" w:rsidR="00CA2276" w:rsidRDefault="00FD0DEC">
            <w:r>
              <w:rPr>
                <w:sz w:val="21"/>
              </w:rPr>
              <w:t>____________________________________</w:t>
            </w:r>
            <w:r>
              <w:rPr>
                <w:sz w:val="21"/>
              </w:rPr>
              <w:t>________</w:t>
            </w:r>
          </w:p>
        </w:tc>
      </w:tr>
      <w:tr w:rsidR="00CA2276" w14:paraId="090A4B26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3AA96" w14:textId="77777777" w:rsidR="00CA2276" w:rsidRDefault="00FD0DEC">
            <w:r>
              <w:rPr>
                <w:b/>
                <w:sz w:val="21"/>
              </w:rPr>
              <w:t>Qualifica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3F212" w14:textId="77777777" w:rsidR="00CA2276" w:rsidRDefault="00FD0DEC">
            <w:r>
              <w:rPr>
                <w:sz w:val="21"/>
              </w:rPr>
              <w:t>____________________________________________</w:t>
            </w:r>
          </w:p>
        </w:tc>
      </w:tr>
      <w:tr w:rsidR="00CA2276" w14:paraId="5ECF8E7F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1A387" w14:textId="77777777" w:rsidR="00CA2276" w:rsidRDefault="00FD0DEC">
            <w:r>
              <w:rPr>
                <w:b/>
                <w:sz w:val="21"/>
              </w:rPr>
              <w:t>Operatore economico / ragione sociale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B711F" w14:textId="77777777" w:rsidR="00CA2276" w:rsidRDefault="00FD0DEC">
            <w:r>
              <w:rPr>
                <w:sz w:val="21"/>
              </w:rPr>
              <w:t>____________________________________________</w:t>
            </w:r>
          </w:p>
        </w:tc>
      </w:tr>
      <w:tr w:rsidR="00CA2276" w14:paraId="70A74E98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A8EFA" w14:textId="77777777" w:rsidR="00CA2276" w:rsidRDefault="00FD0DEC">
            <w:r>
              <w:rPr>
                <w:b/>
                <w:sz w:val="21"/>
              </w:rPr>
              <w:t>Forma giuridica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BFBCA" w14:textId="77777777" w:rsidR="00CA2276" w:rsidRDefault="00FD0DEC">
            <w:r>
              <w:rPr>
                <w:sz w:val="21"/>
              </w:rPr>
              <w:t>____________________________________________</w:t>
            </w:r>
          </w:p>
        </w:tc>
      </w:tr>
      <w:tr w:rsidR="00CA2276" w14:paraId="7409BB98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F11BB" w14:textId="77777777" w:rsidR="00CA2276" w:rsidRDefault="00FD0DEC">
            <w:r>
              <w:rPr>
                <w:b/>
                <w:sz w:val="21"/>
              </w:rPr>
              <w:t>Sede legale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81E27" w14:textId="77777777" w:rsidR="00CA2276" w:rsidRDefault="00FD0DEC">
            <w:r>
              <w:rPr>
                <w:sz w:val="21"/>
              </w:rPr>
              <w:t>____________________________________________</w:t>
            </w:r>
          </w:p>
        </w:tc>
      </w:tr>
      <w:tr w:rsidR="00CA2276" w14:paraId="75ED479A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EB91F" w14:textId="77777777" w:rsidR="00CA2276" w:rsidRDefault="00FD0DEC">
            <w:r>
              <w:rPr>
                <w:b/>
                <w:sz w:val="21"/>
              </w:rPr>
              <w:t>Codice fiscale / Partita IVA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09A54" w14:textId="77777777" w:rsidR="00CA2276" w:rsidRDefault="00FD0DEC">
            <w:r>
              <w:rPr>
                <w:sz w:val="21"/>
              </w:rPr>
              <w:t>____________________________________________</w:t>
            </w:r>
          </w:p>
        </w:tc>
      </w:tr>
      <w:tr w:rsidR="00CA2276" w14:paraId="543F46DC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0DCE7" w14:textId="77777777" w:rsidR="00CA2276" w:rsidRDefault="00FD0DEC">
            <w:r>
              <w:rPr>
                <w:b/>
                <w:sz w:val="21"/>
              </w:rPr>
              <w:t>PEC / domicilio digitale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74A6F" w14:textId="77777777" w:rsidR="00CA2276" w:rsidRDefault="00FD0DEC">
            <w:r>
              <w:rPr>
                <w:sz w:val="21"/>
              </w:rPr>
              <w:t>____________________________________________</w:t>
            </w:r>
          </w:p>
        </w:tc>
      </w:tr>
      <w:tr w:rsidR="00CA2276" w14:paraId="0FE3735D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E4B27" w14:textId="77777777" w:rsidR="00CA2276" w:rsidRDefault="00FD0DEC">
            <w:r>
              <w:rPr>
                <w:b/>
                <w:sz w:val="21"/>
              </w:rPr>
              <w:t>Telefono / e-mail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5D9DA" w14:textId="77777777" w:rsidR="00CA2276" w:rsidRDefault="00FD0DEC">
            <w:r>
              <w:rPr>
                <w:sz w:val="21"/>
              </w:rPr>
              <w:t>____________________________________________</w:t>
            </w:r>
          </w:p>
        </w:tc>
      </w:tr>
      <w:tr w:rsidR="00CA2276" w14:paraId="4021EA50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D713B" w14:textId="77777777" w:rsidR="00CA2276" w:rsidRDefault="00FD0DEC">
            <w:r>
              <w:rPr>
                <w:b/>
                <w:sz w:val="21"/>
              </w:rPr>
              <w:t>CCIAA – REA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DB1FD" w14:textId="77777777" w:rsidR="00CA2276" w:rsidRDefault="00FD0DEC">
            <w:r>
              <w:rPr>
                <w:sz w:val="21"/>
              </w:rPr>
              <w:t>____________________________________________</w:t>
            </w:r>
          </w:p>
        </w:tc>
      </w:tr>
    </w:tbl>
    <w:p w14:paraId="7026C9C3" w14:textId="77777777" w:rsidR="00CA2276" w:rsidRDefault="00FD0DEC">
      <w:pPr>
        <w:jc w:val="center"/>
      </w:pPr>
      <w:r>
        <w:rPr>
          <w:b/>
          <w:sz w:val="24"/>
        </w:rPr>
        <w:t>CHIEDE</w:t>
      </w:r>
    </w:p>
    <w:p w14:paraId="59163131" w14:textId="77777777" w:rsidR="00FD0DEC" w:rsidRDefault="00FD0DEC">
      <w:pPr>
        <w:rPr>
          <w:lang w:val="it-IT"/>
        </w:rPr>
      </w:pPr>
      <w:r w:rsidRPr="00FD0DEC">
        <w:rPr>
          <w:lang w:val="it-IT"/>
        </w:rPr>
        <w:t>di partecipare alla procedura in oggetto nella seguente forma:</w:t>
      </w:r>
    </w:p>
    <w:p w14:paraId="1B1741B7" w14:textId="6D36598C" w:rsidR="00CA2276" w:rsidRPr="00FD0DEC" w:rsidRDefault="00FD0DEC">
      <w:pPr>
        <w:rPr>
          <w:lang w:val="it-IT"/>
        </w:rPr>
      </w:pPr>
      <w:r w:rsidRPr="00FD0DEC">
        <w:rPr>
          <w:lang w:val="it-IT"/>
        </w:rPr>
        <w:t>☐</w:t>
      </w:r>
      <w:r w:rsidRPr="00FD0DEC">
        <w:rPr>
          <w:lang w:val="it-IT"/>
        </w:rPr>
        <w:t xml:space="preserve"> operatore economico singolo</w:t>
      </w:r>
      <w:r w:rsidRPr="00FD0DEC">
        <w:rPr>
          <w:lang w:val="it-IT"/>
        </w:rPr>
        <w:br/>
      </w:r>
      <w:r w:rsidRPr="00FD0DEC">
        <w:rPr>
          <w:lang w:val="it-IT"/>
        </w:rPr>
        <w:t>☐</w:t>
      </w:r>
      <w:r w:rsidRPr="00FD0DEC">
        <w:rPr>
          <w:lang w:val="it-IT"/>
        </w:rPr>
        <w:t xml:space="preserve"> raggruppamento temporaneo costituito</w:t>
      </w:r>
      <w:r w:rsidRPr="00FD0DEC">
        <w:rPr>
          <w:lang w:val="it-IT"/>
        </w:rPr>
        <w:br/>
      </w:r>
      <w:r w:rsidRPr="00FD0DEC">
        <w:rPr>
          <w:lang w:val="it-IT"/>
        </w:rPr>
        <w:t>☐</w:t>
      </w:r>
      <w:r w:rsidRPr="00FD0DEC">
        <w:rPr>
          <w:lang w:val="it-IT"/>
        </w:rPr>
        <w:t xml:space="preserve"> raggruppamento temporaneo costituendo</w:t>
      </w:r>
      <w:r w:rsidRPr="00FD0DEC">
        <w:rPr>
          <w:lang w:val="it-IT"/>
        </w:rPr>
        <w:br/>
      </w:r>
      <w:r w:rsidRPr="00FD0DEC">
        <w:rPr>
          <w:lang w:val="it-IT"/>
        </w:rPr>
        <w:t>☐</w:t>
      </w:r>
      <w:r w:rsidRPr="00FD0DEC">
        <w:rPr>
          <w:lang w:val="it-IT"/>
        </w:rPr>
        <w:t xml:space="preserve"> consorzio </w:t>
      </w:r>
      <w:r w:rsidRPr="00FD0DEC">
        <w:rPr>
          <w:lang w:val="it-IT"/>
        </w:rPr>
        <w:t>ordinario</w:t>
      </w:r>
      <w:r w:rsidRPr="00FD0DEC">
        <w:rPr>
          <w:lang w:val="it-IT"/>
        </w:rPr>
        <w:br/>
      </w:r>
      <w:r w:rsidRPr="00FD0DEC">
        <w:rPr>
          <w:lang w:val="it-IT"/>
        </w:rPr>
        <w:t>☐</w:t>
      </w:r>
      <w:r w:rsidRPr="00FD0DEC">
        <w:rPr>
          <w:lang w:val="it-IT"/>
        </w:rPr>
        <w:t xml:space="preserve"> consorzio stabile / consorzio di cooperative / consorzio di imprese artigiane</w:t>
      </w:r>
      <w:r w:rsidRPr="00FD0DEC">
        <w:rPr>
          <w:lang w:val="it-IT"/>
        </w:rPr>
        <w:br/>
      </w:r>
      <w:r w:rsidRPr="00FD0DEC">
        <w:rPr>
          <w:lang w:val="it-IT"/>
        </w:rPr>
        <w:lastRenderedPageBreak/>
        <w:t>☐</w:t>
      </w:r>
      <w:r w:rsidRPr="00FD0DEC">
        <w:rPr>
          <w:lang w:val="it-IT"/>
        </w:rPr>
        <w:t xml:space="preserve"> aggregazione tra imprese aderenti al contratto di rete</w:t>
      </w:r>
      <w:r w:rsidRPr="00FD0DEC">
        <w:rPr>
          <w:lang w:val="it-IT"/>
        </w:rPr>
        <w:br/>
      </w:r>
      <w:r w:rsidRPr="00FD0DEC">
        <w:rPr>
          <w:lang w:val="it-IT"/>
        </w:rPr>
        <w:t>☐</w:t>
      </w:r>
      <w:r w:rsidRPr="00FD0DEC">
        <w:rPr>
          <w:lang w:val="it-IT"/>
        </w:rPr>
        <w:t xml:space="preserve"> GEIE</w:t>
      </w:r>
      <w:r w:rsidRPr="00FD0DEC">
        <w:rPr>
          <w:lang w:val="it-IT"/>
        </w:rPr>
        <w:br/>
      </w:r>
      <w:r w:rsidRPr="00FD0DEC">
        <w:rPr>
          <w:lang w:val="it-IT"/>
        </w:rPr>
        <w:t>☐</w:t>
      </w:r>
      <w:r w:rsidRPr="00FD0DEC">
        <w:rPr>
          <w:lang w:val="it-IT"/>
        </w:rPr>
        <w:t xml:space="preserve"> altra forma ammessa dal </w:t>
      </w:r>
      <w:proofErr w:type="spellStart"/>
      <w:r w:rsidRPr="00FD0DEC">
        <w:rPr>
          <w:lang w:val="it-IT"/>
        </w:rPr>
        <w:t>D.Lgs.</w:t>
      </w:r>
      <w:proofErr w:type="spellEnd"/>
      <w:r w:rsidRPr="00FD0DEC">
        <w:rPr>
          <w:lang w:val="it-IT"/>
        </w:rPr>
        <w:t xml:space="preserve"> n. 36/2023: __________________________</w:t>
      </w:r>
      <w:r w:rsidRPr="00FD0DEC">
        <w:rPr>
          <w:lang w:val="it-IT"/>
        </w:rPr>
        <w:br/>
      </w:r>
    </w:p>
    <w:p w14:paraId="6640D754" w14:textId="77777777" w:rsidR="00CA2276" w:rsidRDefault="00FD0DEC">
      <w:pPr>
        <w:pStyle w:val="Titolo1"/>
      </w:pPr>
      <w:r>
        <w:t>DICHIARA</w:t>
      </w:r>
    </w:p>
    <w:p w14:paraId="6091A727" w14:textId="77777777" w:rsidR="00CA2276" w:rsidRPr="00FD0DEC" w:rsidRDefault="00FD0DEC">
      <w:pPr>
        <w:pStyle w:val="Numeroelenco"/>
        <w:jc w:val="both"/>
        <w:rPr>
          <w:lang w:val="it-IT"/>
        </w:rPr>
      </w:pPr>
      <w:r w:rsidRPr="00FD0DEC">
        <w:rPr>
          <w:lang w:val="it-IT"/>
        </w:rPr>
        <w:t xml:space="preserve">di aver esaminato e </w:t>
      </w:r>
      <w:r w:rsidRPr="00FD0DEC">
        <w:rPr>
          <w:lang w:val="it-IT"/>
        </w:rPr>
        <w:t>di accettare integralmente, senza condizione o riserva alcuna, il bando di gara, il disciplinare, il capitolato speciale d’appalto, le Linee guida ASP Cosenza, il DUVRI e la restante documentazione di gara;</w:t>
      </w:r>
    </w:p>
    <w:p w14:paraId="4EC663C0" w14:textId="77777777" w:rsidR="00CA2276" w:rsidRPr="00FD0DEC" w:rsidRDefault="00FD0DEC">
      <w:pPr>
        <w:pStyle w:val="Numeroelenco"/>
        <w:jc w:val="both"/>
        <w:rPr>
          <w:lang w:val="it-IT"/>
        </w:rPr>
      </w:pPr>
      <w:r w:rsidRPr="00FD0DEC">
        <w:rPr>
          <w:lang w:val="it-IT"/>
        </w:rPr>
        <w:t>di non incorrere nelle cause di esclusione di cui</w:t>
      </w:r>
      <w:r w:rsidRPr="00FD0DEC">
        <w:rPr>
          <w:lang w:val="it-IT"/>
        </w:rPr>
        <w:t xml:space="preserve"> agli artt. 94 e 95 del </w:t>
      </w:r>
      <w:proofErr w:type="spellStart"/>
      <w:r w:rsidRPr="00FD0DEC">
        <w:rPr>
          <w:lang w:val="it-IT"/>
        </w:rPr>
        <w:t>D.Lgs.</w:t>
      </w:r>
      <w:proofErr w:type="spellEnd"/>
      <w:r w:rsidRPr="00FD0DEC">
        <w:rPr>
          <w:lang w:val="it-IT"/>
        </w:rPr>
        <w:t xml:space="preserve"> n. 36/2023 e di rendere le ulteriori informazioni richieste mediante DGUE elettronico;</w:t>
      </w:r>
    </w:p>
    <w:p w14:paraId="2BED9BC3" w14:textId="77777777" w:rsidR="00CA2276" w:rsidRPr="00FD0DEC" w:rsidRDefault="00FD0DEC">
      <w:pPr>
        <w:pStyle w:val="Numeroelenco"/>
        <w:jc w:val="both"/>
        <w:rPr>
          <w:lang w:val="it-IT"/>
        </w:rPr>
      </w:pPr>
      <w:r w:rsidRPr="00FD0DEC">
        <w:rPr>
          <w:lang w:val="it-IT"/>
        </w:rPr>
        <w:t>di essere iscritto nel Registro delle Imprese presso la competente C.C.I.A.A. per attività coerenti con l’oggetto dell’appalto, ovvero nel</w:t>
      </w:r>
      <w:r w:rsidRPr="00FD0DEC">
        <w:rPr>
          <w:lang w:val="it-IT"/>
        </w:rPr>
        <w:t xml:space="preserve"> corrispondente registro professionale/commerciale dello Stato di stabilimento;</w:t>
      </w:r>
    </w:p>
    <w:p w14:paraId="557D479A" w14:textId="77777777" w:rsidR="00CA2276" w:rsidRPr="00FD0DEC" w:rsidRDefault="00FD0DEC">
      <w:pPr>
        <w:pStyle w:val="Numeroelenco"/>
        <w:jc w:val="both"/>
        <w:rPr>
          <w:lang w:val="it-IT"/>
        </w:rPr>
      </w:pPr>
      <w:r w:rsidRPr="00FD0DEC">
        <w:rPr>
          <w:lang w:val="it-IT"/>
        </w:rPr>
        <w:t>di possedere i requisiti di capacità economico-finanziaria e tecnico-professionale stabiliti dal disciplinare di gara, impegnandosi a comprovarli attraverso il FVOE e/o con i m</w:t>
      </w:r>
      <w:r w:rsidRPr="00FD0DEC">
        <w:rPr>
          <w:lang w:val="it-IT"/>
        </w:rPr>
        <w:t xml:space="preserve">ezzi di prova previsti dalla </w:t>
      </w:r>
      <w:proofErr w:type="spellStart"/>
      <w:r w:rsidRPr="00FD0DEC">
        <w:rPr>
          <w:lang w:val="it-IT"/>
        </w:rPr>
        <w:t>lex</w:t>
      </w:r>
      <w:proofErr w:type="spellEnd"/>
      <w:r w:rsidRPr="00FD0DEC">
        <w:rPr>
          <w:lang w:val="it-IT"/>
        </w:rPr>
        <w:t xml:space="preserve"> </w:t>
      </w:r>
      <w:proofErr w:type="spellStart"/>
      <w:r w:rsidRPr="00FD0DEC">
        <w:rPr>
          <w:lang w:val="it-IT"/>
        </w:rPr>
        <w:t>specialis</w:t>
      </w:r>
      <w:proofErr w:type="spellEnd"/>
      <w:r w:rsidRPr="00FD0DEC">
        <w:rPr>
          <w:lang w:val="it-IT"/>
        </w:rPr>
        <w:t>;</w:t>
      </w:r>
    </w:p>
    <w:p w14:paraId="4230CEE3" w14:textId="77777777" w:rsidR="00CA2276" w:rsidRPr="00FD0DEC" w:rsidRDefault="00FD0DEC">
      <w:pPr>
        <w:pStyle w:val="Numeroelenco"/>
        <w:jc w:val="both"/>
        <w:rPr>
          <w:lang w:val="it-IT"/>
        </w:rPr>
      </w:pPr>
      <w:r w:rsidRPr="00FD0DEC">
        <w:rPr>
          <w:lang w:val="it-IT"/>
        </w:rPr>
        <w:t xml:space="preserve">di disporre, per tutta la durata dell’appalto, di un centro di cottura idoneo alla produzione di almeno 1.000 pasti/giorno, ubicato entro la distanza massima di 20 km dalla sede del Comune di Paola e in possesso </w:t>
      </w:r>
      <w:r w:rsidRPr="00FD0DEC">
        <w:rPr>
          <w:lang w:val="it-IT"/>
        </w:rPr>
        <w:t>delle autorizzazioni sanitarie e amministrative previste, secondo quanto richiesto dal capitolato;</w:t>
      </w:r>
    </w:p>
    <w:p w14:paraId="657DC28A" w14:textId="77777777" w:rsidR="00CA2276" w:rsidRPr="00FD0DEC" w:rsidRDefault="00FD0DEC">
      <w:pPr>
        <w:pStyle w:val="Numeroelenco"/>
        <w:jc w:val="both"/>
        <w:rPr>
          <w:lang w:val="it-IT"/>
        </w:rPr>
      </w:pPr>
      <w:r w:rsidRPr="00FD0DEC">
        <w:rPr>
          <w:lang w:val="it-IT"/>
        </w:rPr>
        <w:t xml:space="preserve">di disporre di idoneo sistema di autocontrollo HACCP e di garantire le figure professionali e la struttura di controllo qualità richieste dalla </w:t>
      </w:r>
      <w:proofErr w:type="spellStart"/>
      <w:r w:rsidRPr="00FD0DEC">
        <w:rPr>
          <w:lang w:val="it-IT"/>
        </w:rPr>
        <w:t>lex</w:t>
      </w:r>
      <w:proofErr w:type="spellEnd"/>
      <w:r w:rsidRPr="00FD0DEC">
        <w:rPr>
          <w:lang w:val="it-IT"/>
        </w:rPr>
        <w:t xml:space="preserve"> </w:t>
      </w:r>
      <w:proofErr w:type="spellStart"/>
      <w:r w:rsidRPr="00FD0DEC">
        <w:rPr>
          <w:lang w:val="it-IT"/>
        </w:rPr>
        <w:t>specialis</w:t>
      </w:r>
      <w:proofErr w:type="spellEnd"/>
      <w:r w:rsidRPr="00FD0DEC">
        <w:rPr>
          <w:lang w:val="it-IT"/>
        </w:rPr>
        <w:t>;</w:t>
      </w:r>
    </w:p>
    <w:p w14:paraId="249D0D70" w14:textId="77777777" w:rsidR="00CA2276" w:rsidRPr="00FD0DEC" w:rsidRDefault="00FD0DEC">
      <w:pPr>
        <w:pStyle w:val="Numeroelenco"/>
        <w:jc w:val="both"/>
        <w:rPr>
          <w:lang w:val="it-IT"/>
        </w:rPr>
      </w:pPr>
      <w:r w:rsidRPr="00FD0DEC">
        <w:rPr>
          <w:lang w:val="it-IT"/>
        </w:rPr>
        <w:t>di impegnarsi al rispetto dei Criteri Ambientali Minimi per il servizio di ristorazione collettiva e fornitura di derrate alimentari di cui al D.M. 10 marzo 2020, delle prescrizioni sui prodotti biologici e delle Linee guida dell’ASP Cosenza;</w:t>
      </w:r>
    </w:p>
    <w:p w14:paraId="38194B58" w14:textId="77777777" w:rsidR="00CA2276" w:rsidRPr="00FD0DEC" w:rsidRDefault="00FD0DEC">
      <w:pPr>
        <w:pStyle w:val="Numeroelenco"/>
        <w:jc w:val="both"/>
        <w:rPr>
          <w:lang w:val="it-IT"/>
        </w:rPr>
      </w:pPr>
      <w:r w:rsidRPr="00FD0DEC">
        <w:rPr>
          <w:lang w:val="it-IT"/>
        </w:rPr>
        <w:t>di impegnar</w:t>
      </w:r>
      <w:r w:rsidRPr="00FD0DEC">
        <w:rPr>
          <w:lang w:val="it-IT"/>
        </w:rPr>
        <w:t xml:space="preserve">si al rispetto della clausola sociale di cui all’art. 57 del </w:t>
      </w:r>
      <w:proofErr w:type="spellStart"/>
      <w:r w:rsidRPr="00FD0DEC">
        <w:rPr>
          <w:lang w:val="it-IT"/>
        </w:rPr>
        <w:t>D.Lgs.</w:t>
      </w:r>
      <w:proofErr w:type="spellEnd"/>
      <w:r w:rsidRPr="00FD0DEC">
        <w:rPr>
          <w:lang w:val="it-IT"/>
        </w:rPr>
        <w:t xml:space="preserve"> n. 36/2023 e delle disposizioni del capitolato in materia di riassorbimento del personale, compatibilmente con la propria organizzazione di impresa e con la normativa e la contrattazione c</w:t>
      </w:r>
      <w:r w:rsidRPr="00FD0DEC">
        <w:rPr>
          <w:lang w:val="it-IT"/>
        </w:rPr>
        <w:t>ollettiva applicabili;</w:t>
      </w:r>
    </w:p>
    <w:p w14:paraId="3D6C37A6" w14:textId="77777777" w:rsidR="00CA2276" w:rsidRPr="00FD0DEC" w:rsidRDefault="00FD0DEC">
      <w:pPr>
        <w:pStyle w:val="Numeroelenco"/>
        <w:jc w:val="both"/>
        <w:rPr>
          <w:lang w:val="it-IT"/>
        </w:rPr>
      </w:pPr>
      <w:r w:rsidRPr="00FD0DEC">
        <w:rPr>
          <w:lang w:val="it-IT"/>
        </w:rPr>
        <w:t xml:space="preserve">di applicare al personale impiegato nell’appalto il CCNL indicato in offerta e comunque un contratto collettivo conforme all’art. 11 del </w:t>
      </w:r>
      <w:proofErr w:type="spellStart"/>
      <w:r w:rsidRPr="00FD0DEC">
        <w:rPr>
          <w:lang w:val="it-IT"/>
        </w:rPr>
        <w:t>D.Lgs.</w:t>
      </w:r>
      <w:proofErr w:type="spellEnd"/>
      <w:r w:rsidRPr="00FD0DEC">
        <w:rPr>
          <w:lang w:val="it-IT"/>
        </w:rPr>
        <w:t xml:space="preserve"> n. 36/2023;</w:t>
      </w:r>
    </w:p>
    <w:p w14:paraId="7B9FBC7C" w14:textId="77777777" w:rsidR="00CA2276" w:rsidRPr="00FD0DEC" w:rsidRDefault="00FD0DEC">
      <w:pPr>
        <w:pStyle w:val="Numeroelenco"/>
        <w:jc w:val="both"/>
        <w:rPr>
          <w:lang w:val="it-IT"/>
        </w:rPr>
      </w:pPr>
      <w:r w:rsidRPr="00FD0DEC">
        <w:rPr>
          <w:lang w:val="it-IT"/>
        </w:rPr>
        <w:t xml:space="preserve">di accettare gli obblighi di tracciabilità dei flussi finanziari di cui alla </w:t>
      </w:r>
      <w:r w:rsidRPr="00FD0DEC">
        <w:rPr>
          <w:lang w:val="it-IT"/>
        </w:rPr>
        <w:t>Legge n. 136/2010;</w:t>
      </w:r>
    </w:p>
    <w:p w14:paraId="3A0ED171" w14:textId="77777777" w:rsidR="00CA2276" w:rsidRPr="00FD0DEC" w:rsidRDefault="00FD0DEC">
      <w:pPr>
        <w:pStyle w:val="Numeroelenco"/>
        <w:jc w:val="both"/>
        <w:rPr>
          <w:lang w:val="it-IT"/>
        </w:rPr>
      </w:pPr>
      <w:r w:rsidRPr="00FD0DEC">
        <w:rPr>
          <w:lang w:val="it-IT"/>
        </w:rPr>
        <w:t>di accettare e osservare l’Intesa per la Legalità vigente tra la Prefettura – U.T.G. di Cosenza e il Comune di Paola, approvata dal Comune con deliberazione G.M. n. 53 del 01/03/2024 e sottoscritta il 13/03/2024, nonché le relative claus</w:t>
      </w:r>
      <w:r w:rsidRPr="00FD0DEC">
        <w:rPr>
          <w:lang w:val="it-IT"/>
        </w:rPr>
        <w:t>ole applicabili alla procedura;</w:t>
      </w:r>
    </w:p>
    <w:p w14:paraId="6585A135" w14:textId="77777777" w:rsidR="00CA2276" w:rsidRPr="00FD0DEC" w:rsidRDefault="00FD0DEC">
      <w:pPr>
        <w:pStyle w:val="Numeroelenco"/>
        <w:jc w:val="both"/>
        <w:rPr>
          <w:lang w:val="it-IT"/>
        </w:rPr>
      </w:pPr>
      <w:r w:rsidRPr="00FD0DEC">
        <w:rPr>
          <w:lang w:val="it-IT"/>
        </w:rPr>
        <w:t>di autorizzare la Stazione appaltante a effettuare le comunicazioni della procedura tramite piattaforma Net4Market e domicilio digitale indicato;</w:t>
      </w:r>
    </w:p>
    <w:p w14:paraId="52866131" w14:textId="77777777" w:rsidR="00CA2276" w:rsidRPr="00FD0DEC" w:rsidRDefault="00FD0DEC">
      <w:pPr>
        <w:pStyle w:val="Numeroelenco"/>
        <w:jc w:val="both"/>
        <w:rPr>
          <w:lang w:val="it-IT"/>
        </w:rPr>
      </w:pPr>
      <w:r w:rsidRPr="00FD0DEC">
        <w:rPr>
          <w:lang w:val="it-IT"/>
        </w:rPr>
        <w:t>di essere informato che il trattamento dei dati personali avverrà ai sensi del</w:t>
      </w:r>
      <w:r w:rsidRPr="00FD0DEC">
        <w:rPr>
          <w:lang w:val="it-IT"/>
        </w:rPr>
        <w:t xml:space="preserve"> Regolamento (UE) 2016/679 e della normativa nazionale vigente per finalità connesse alla procedura e all’esecuzione del contratto.</w:t>
      </w:r>
    </w:p>
    <w:p w14:paraId="084B8712" w14:textId="77777777" w:rsidR="00CA2276" w:rsidRPr="00FD0DEC" w:rsidRDefault="00FD0DEC">
      <w:pPr>
        <w:pStyle w:val="Titolo2"/>
        <w:rPr>
          <w:lang w:val="it-IT"/>
        </w:rPr>
      </w:pPr>
      <w:r w:rsidRPr="00FD0DEC">
        <w:rPr>
          <w:lang w:val="it-IT"/>
        </w:rPr>
        <w:t>DICHIARAZIONI RELATIVE ALLA PARTECIPAZIONE PLURISOGGETTIVA</w:t>
      </w:r>
    </w:p>
    <w:p w14:paraId="54897117" w14:textId="77777777" w:rsidR="00CA2276" w:rsidRPr="00FD0DEC" w:rsidRDefault="00FD0DEC">
      <w:pPr>
        <w:rPr>
          <w:lang w:val="it-IT"/>
        </w:rPr>
      </w:pPr>
      <w:r w:rsidRPr="00FD0DEC">
        <w:rPr>
          <w:lang w:val="it-IT"/>
        </w:rPr>
        <w:t>In caso di RTI/consorzio/rete/GEIE, indicare per ciascun componen</w:t>
      </w:r>
      <w:r w:rsidRPr="00FD0DEC">
        <w:rPr>
          <w:lang w:val="it-IT"/>
        </w:rPr>
        <w:t>te ragione sociale, codice fiscale, ruolo e quota/parte di prestazione: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465"/>
        <w:gridCol w:w="2465"/>
        <w:gridCol w:w="2465"/>
        <w:gridCol w:w="2465"/>
      </w:tblGrid>
      <w:tr w:rsidR="00CA2276" w14:paraId="2CB6DF9E" w14:textId="77777777">
        <w:trPr>
          <w:jc w:val="center"/>
        </w:trPr>
        <w:tc>
          <w:tcPr>
            <w:tcW w:w="2465" w:type="dxa"/>
            <w:shd w:val="clear" w:color="auto" w:fill="D9EAF7"/>
          </w:tcPr>
          <w:p w14:paraId="37C457FF" w14:textId="77777777" w:rsidR="00CA2276" w:rsidRDefault="00FD0DEC">
            <w:pPr>
              <w:jc w:val="center"/>
            </w:pPr>
            <w:proofErr w:type="spellStart"/>
            <w:r>
              <w:rPr>
                <w:b/>
              </w:rPr>
              <w:t>Operatore</w:t>
            </w:r>
            <w:proofErr w:type="spellEnd"/>
          </w:p>
        </w:tc>
        <w:tc>
          <w:tcPr>
            <w:tcW w:w="2465" w:type="dxa"/>
            <w:shd w:val="clear" w:color="auto" w:fill="D9EAF7"/>
          </w:tcPr>
          <w:p w14:paraId="0270A6E9" w14:textId="77777777" w:rsidR="00CA2276" w:rsidRDefault="00FD0DEC">
            <w:pPr>
              <w:jc w:val="center"/>
            </w:pPr>
            <w:r>
              <w:rPr>
                <w:b/>
              </w:rPr>
              <w:t>C.F./P.IVA</w:t>
            </w:r>
          </w:p>
        </w:tc>
        <w:tc>
          <w:tcPr>
            <w:tcW w:w="2465" w:type="dxa"/>
            <w:shd w:val="clear" w:color="auto" w:fill="D9EAF7"/>
          </w:tcPr>
          <w:p w14:paraId="36BFE0E2" w14:textId="77777777" w:rsidR="00CA2276" w:rsidRDefault="00FD0DEC">
            <w:pPr>
              <w:jc w:val="center"/>
            </w:pPr>
            <w:r>
              <w:rPr>
                <w:b/>
              </w:rPr>
              <w:t>Ruolo</w:t>
            </w:r>
          </w:p>
        </w:tc>
        <w:tc>
          <w:tcPr>
            <w:tcW w:w="2465" w:type="dxa"/>
            <w:shd w:val="clear" w:color="auto" w:fill="D9EAF7"/>
          </w:tcPr>
          <w:p w14:paraId="7A230655" w14:textId="77777777" w:rsidR="00CA2276" w:rsidRDefault="00FD0DEC">
            <w:pPr>
              <w:jc w:val="center"/>
            </w:pPr>
            <w:r>
              <w:rPr>
                <w:b/>
              </w:rPr>
              <w:t>Quota / prestazione</w:t>
            </w:r>
          </w:p>
        </w:tc>
      </w:tr>
      <w:tr w:rsidR="00CA2276" w14:paraId="594D8947" w14:textId="77777777">
        <w:trPr>
          <w:jc w:val="center"/>
        </w:trPr>
        <w:tc>
          <w:tcPr>
            <w:tcW w:w="2465" w:type="dxa"/>
          </w:tcPr>
          <w:p w14:paraId="7EAD8A3C" w14:textId="77777777" w:rsidR="00CA2276" w:rsidRDefault="00CA2276"/>
        </w:tc>
        <w:tc>
          <w:tcPr>
            <w:tcW w:w="2465" w:type="dxa"/>
          </w:tcPr>
          <w:p w14:paraId="629D17D5" w14:textId="77777777" w:rsidR="00CA2276" w:rsidRDefault="00CA2276"/>
        </w:tc>
        <w:tc>
          <w:tcPr>
            <w:tcW w:w="2465" w:type="dxa"/>
          </w:tcPr>
          <w:p w14:paraId="3FA81FEB" w14:textId="77777777" w:rsidR="00CA2276" w:rsidRDefault="00CA2276"/>
        </w:tc>
        <w:tc>
          <w:tcPr>
            <w:tcW w:w="2465" w:type="dxa"/>
          </w:tcPr>
          <w:p w14:paraId="2FDD5689" w14:textId="77777777" w:rsidR="00CA2276" w:rsidRDefault="00CA2276"/>
        </w:tc>
      </w:tr>
      <w:tr w:rsidR="00CA2276" w14:paraId="5C6D664E" w14:textId="77777777">
        <w:trPr>
          <w:jc w:val="center"/>
        </w:trPr>
        <w:tc>
          <w:tcPr>
            <w:tcW w:w="2465" w:type="dxa"/>
          </w:tcPr>
          <w:p w14:paraId="0E985BE3" w14:textId="77777777" w:rsidR="00CA2276" w:rsidRDefault="00CA2276"/>
        </w:tc>
        <w:tc>
          <w:tcPr>
            <w:tcW w:w="2465" w:type="dxa"/>
          </w:tcPr>
          <w:p w14:paraId="0609C6F2" w14:textId="77777777" w:rsidR="00CA2276" w:rsidRDefault="00CA2276"/>
        </w:tc>
        <w:tc>
          <w:tcPr>
            <w:tcW w:w="2465" w:type="dxa"/>
          </w:tcPr>
          <w:p w14:paraId="4021DD39" w14:textId="77777777" w:rsidR="00CA2276" w:rsidRDefault="00CA2276"/>
        </w:tc>
        <w:tc>
          <w:tcPr>
            <w:tcW w:w="2465" w:type="dxa"/>
          </w:tcPr>
          <w:p w14:paraId="6E30AD18" w14:textId="77777777" w:rsidR="00CA2276" w:rsidRDefault="00CA2276"/>
        </w:tc>
      </w:tr>
      <w:tr w:rsidR="00CA2276" w14:paraId="2F620DC6" w14:textId="77777777">
        <w:trPr>
          <w:jc w:val="center"/>
        </w:trPr>
        <w:tc>
          <w:tcPr>
            <w:tcW w:w="2465" w:type="dxa"/>
          </w:tcPr>
          <w:p w14:paraId="6BFAB073" w14:textId="77777777" w:rsidR="00CA2276" w:rsidRDefault="00CA2276"/>
        </w:tc>
        <w:tc>
          <w:tcPr>
            <w:tcW w:w="2465" w:type="dxa"/>
          </w:tcPr>
          <w:p w14:paraId="0B501E1F" w14:textId="77777777" w:rsidR="00CA2276" w:rsidRDefault="00CA2276"/>
        </w:tc>
        <w:tc>
          <w:tcPr>
            <w:tcW w:w="2465" w:type="dxa"/>
          </w:tcPr>
          <w:p w14:paraId="1BA045EF" w14:textId="77777777" w:rsidR="00CA2276" w:rsidRDefault="00CA2276"/>
        </w:tc>
        <w:tc>
          <w:tcPr>
            <w:tcW w:w="2465" w:type="dxa"/>
          </w:tcPr>
          <w:p w14:paraId="6EA79DEA" w14:textId="77777777" w:rsidR="00CA2276" w:rsidRDefault="00CA2276"/>
        </w:tc>
      </w:tr>
      <w:tr w:rsidR="00CA2276" w14:paraId="617355E5" w14:textId="77777777">
        <w:trPr>
          <w:jc w:val="center"/>
        </w:trPr>
        <w:tc>
          <w:tcPr>
            <w:tcW w:w="2465" w:type="dxa"/>
          </w:tcPr>
          <w:p w14:paraId="5FB730D5" w14:textId="77777777" w:rsidR="00CA2276" w:rsidRDefault="00CA2276"/>
        </w:tc>
        <w:tc>
          <w:tcPr>
            <w:tcW w:w="2465" w:type="dxa"/>
          </w:tcPr>
          <w:p w14:paraId="11D9354C" w14:textId="77777777" w:rsidR="00CA2276" w:rsidRDefault="00CA2276"/>
        </w:tc>
        <w:tc>
          <w:tcPr>
            <w:tcW w:w="2465" w:type="dxa"/>
          </w:tcPr>
          <w:p w14:paraId="54DE56E3" w14:textId="77777777" w:rsidR="00CA2276" w:rsidRDefault="00CA2276"/>
        </w:tc>
        <w:tc>
          <w:tcPr>
            <w:tcW w:w="2465" w:type="dxa"/>
          </w:tcPr>
          <w:p w14:paraId="70B817BB" w14:textId="77777777" w:rsidR="00CA2276" w:rsidRDefault="00CA2276"/>
        </w:tc>
      </w:tr>
      <w:tr w:rsidR="00CA2276" w14:paraId="540239CF" w14:textId="77777777">
        <w:trPr>
          <w:jc w:val="center"/>
        </w:trPr>
        <w:tc>
          <w:tcPr>
            <w:tcW w:w="2465" w:type="dxa"/>
          </w:tcPr>
          <w:p w14:paraId="20B320DD" w14:textId="77777777" w:rsidR="00CA2276" w:rsidRDefault="00CA2276"/>
        </w:tc>
        <w:tc>
          <w:tcPr>
            <w:tcW w:w="2465" w:type="dxa"/>
          </w:tcPr>
          <w:p w14:paraId="13007CA1" w14:textId="77777777" w:rsidR="00CA2276" w:rsidRDefault="00CA2276"/>
        </w:tc>
        <w:tc>
          <w:tcPr>
            <w:tcW w:w="2465" w:type="dxa"/>
          </w:tcPr>
          <w:p w14:paraId="14B9E4C3" w14:textId="77777777" w:rsidR="00CA2276" w:rsidRDefault="00CA2276"/>
        </w:tc>
        <w:tc>
          <w:tcPr>
            <w:tcW w:w="2465" w:type="dxa"/>
          </w:tcPr>
          <w:p w14:paraId="3A89D020" w14:textId="77777777" w:rsidR="00CA2276" w:rsidRDefault="00CA2276"/>
        </w:tc>
      </w:tr>
    </w:tbl>
    <w:p w14:paraId="7470A066" w14:textId="77777777" w:rsidR="00CA2276" w:rsidRDefault="00FD0DEC">
      <w:pPr>
        <w:pStyle w:val="Titolo2"/>
      </w:pPr>
      <w:r>
        <w:lastRenderedPageBreak/>
        <w:t>AVVALIMENTO E SUBAPPALTO</w:t>
      </w:r>
    </w:p>
    <w:p w14:paraId="1FC65FF8" w14:textId="77777777" w:rsidR="00CA2276" w:rsidRPr="00FD0DEC" w:rsidRDefault="00FD0DEC">
      <w:pPr>
        <w:rPr>
          <w:lang w:val="it-IT"/>
        </w:rPr>
      </w:pPr>
      <w:r w:rsidRPr="00FD0DEC">
        <w:rPr>
          <w:lang w:val="it-IT"/>
        </w:rPr>
        <w:t>☐</w:t>
      </w:r>
      <w:r w:rsidRPr="00FD0DEC">
        <w:rPr>
          <w:lang w:val="it-IT"/>
        </w:rPr>
        <w:t xml:space="preserve"> non ricorre all’avvalimento</w:t>
      </w:r>
      <w:r w:rsidRPr="00FD0DEC">
        <w:rPr>
          <w:lang w:val="it-IT"/>
        </w:rPr>
        <w:br/>
      </w:r>
      <w:r w:rsidRPr="00FD0DEC">
        <w:rPr>
          <w:lang w:val="it-IT"/>
        </w:rPr>
        <w:t>☐</w:t>
      </w:r>
      <w:r w:rsidRPr="00FD0DEC">
        <w:rPr>
          <w:lang w:val="it-IT"/>
        </w:rPr>
        <w:t xml:space="preserve"> ricorre all’avvalimento nei termini indicati nel </w:t>
      </w:r>
      <w:r w:rsidRPr="00FD0DEC">
        <w:rPr>
          <w:lang w:val="it-IT"/>
        </w:rPr>
        <w:t>DGUE e nella documentazione allegata</w:t>
      </w:r>
    </w:p>
    <w:p w14:paraId="185C6AC3" w14:textId="77777777" w:rsidR="00CA2276" w:rsidRPr="00FD0DEC" w:rsidRDefault="00FD0DEC">
      <w:pPr>
        <w:rPr>
          <w:lang w:val="it-IT"/>
        </w:rPr>
      </w:pPr>
      <w:r w:rsidRPr="00FD0DEC">
        <w:rPr>
          <w:lang w:val="it-IT"/>
        </w:rPr>
        <w:t>☐</w:t>
      </w:r>
      <w:r w:rsidRPr="00FD0DEC">
        <w:rPr>
          <w:lang w:val="it-IT"/>
        </w:rPr>
        <w:t xml:space="preserve"> non intende subappaltare prestazioni</w:t>
      </w:r>
      <w:r w:rsidRPr="00FD0DEC">
        <w:rPr>
          <w:lang w:val="it-IT"/>
        </w:rPr>
        <w:br/>
      </w:r>
      <w:r w:rsidRPr="00FD0DEC">
        <w:rPr>
          <w:lang w:val="it-IT"/>
        </w:rPr>
        <w:t>☐</w:t>
      </w:r>
      <w:r w:rsidRPr="00FD0DEC">
        <w:rPr>
          <w:lang w:val="it-IT"/>
        </w:rPr>
        <w:t xml:space="preserve"> intende subappaltare le seguenti prestazioni: ______________________________________________</w:t>
      </w:r>
    </w:p>
    <w:p w14:paraId="2C788120" w14:textId="77777777" w:rsidR="00CA2276" w:rsidRPr="00FD0DEC" w:rsidRDefault="00FD0DEC">
      <w:pPr>
        <w:rPr>
          <w:lang w:val="it-IT"/>
        </w:rPr>
      </w:pPr>
      <w:r w:rsidRPr="00FD0DEC">
        <w:rPr>
          <w:lang w:val="it-IT"/>
        </w:rPr>
        <w:t>Luogo e data: __________________________</w:t>
      </w:r>
    </w:p>
    <w:p w14:paraId="25FE6AA4" w14:textId="77777777" w:rsidR="00CA2276" w:rsidRPr="00FD0DEC" w:rsidRDefault="00FD0DEC">
      <w:pPr>
        <w:rPr>
          <w:lang w:val="it-IT"/>
        </w:rPr>
      </w:pPr>
      <w:r w:rsidRPr="00FD0DEC">
        <w:rPr>
          <w:lang w:val="it-IT"/>
        </w:rPr>
        <w:t>Firma digitale del legale rappresentante/pro</w:t>
      </w:r>
      <w:r w:rsidRPr="00FD0DEC">
        <w:rPr>
          <w:lang w:val="it-IT"/>
        </w:rPr>
        <w:t>curatore</w:t>
      </w:r>
    </w:p>
    <w:p w14:paraId="2C4DCA08" w14:textId="77777777" w:rsidR="00CA2276" w:rsidRPr="00FD0DEC" w:rsidRDefault="00FD0DEC">
      <w:pPr>
        <w:jc w:val="center"/>
        <w:rPr>
          <w:lang w:val="it-IT"/>
        </w:rPr>
      </w:pPr>
      <w:r w:rsidRPr="00FD0DEC">
        <w:rPr>
          <w:i/>
          <w:sz w:val="18"/>
          <w:lang w:val="it-IT"/>
        </w:rPr>
        <w:t>Documento da sottoscrivere digitalmente e caricare sulla piattaforma Net4Market, ove richiesto.</w:t>
      </w:r>
    </w:p>
    <w:sectPr w:rsidR="00CA2276" w:rsidRPr="00FD0DEC" w:rsidSect="00034616">
      <w:pgSz w:w="12240" w:h="15840"/>
      <w:pgMar w:top="850" w:right="1134" w:bottom="850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A2276"/>
    <w:rsid w:val="00CB0664"/>
    <w:rsid w:val="00FC693F"/>
    <w:rsid w:val="00FD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A504FF"/>
  <w14:defaultImageDpi w14:val="300"/>
  <w15:docId w15:val="{194B13F3-59BC-427B-A1FC-D7590E6A5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pPr>
      <w:spacing w:after="60"/>
    </w:pPr>
    <w:rPr>
      <w:rFonts w:ascii="Garamond" w:hAnsi="Garamond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Ufficio Tecnico</cp:lastModifiedBy>
  <cp:revision>2</cp:revision>
  <dcterms:created xsi:type="dcterms:W3CDTF">2013-12-23T23:15:00Z</dcterms:created>
  <dcterms:modified xsi:type="dcterms:W3CDTF">2026-08-12T08:38:00Z</dcterms:modified>
  <cp:category/>
</cp:coreProperties>
</file>